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B55428" w14:textId="2CE1F5CF" w:rsidR="00B92C62" w:rsidRPr="00EE4011" w:rsidRDefault="002054A1" w:rsidP="00EE4011">
      <w:pPr>
        <w:spacing w:after="0" w:line="0" w:lineRule="atLeast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ЯЗЫК    </w:t>
      </w:r>
      <w:r w:rsidR="00EE4011" w:rsidRPr="00EE4011">
        <w:rPr>
          <w:rFonts w:ascii="Times New Roman" w:eastAsia="Times New Roman" w:hAnsi="Times New Roman"/>
          <w:b/>
          <w:sz w:val="28"/>
          <w:szCs w:val="28"/>
        </w:rPr>
        <w:t>Календарно-тематическое планирование  в том числе с учетом программы воспитания</w:t>
      </w:r>
    </w:p>
    <w:p w14:paraId="5AB9AAFF" w14:textId="61A3FC88" w:rsidR="0065331F" w:rsidRPr="00235903" w:rsidRDefault="00B92C62" w:rsidP="003B13C7">
      <w:pPr>
        <w:spacing w:after="0" w:line="0" w:lineRule="atLeast"/>
        <w:rPr>
          <w:rFonts w:ascii="Times New Roman" w:eastAsia="Times New Roman" w:hAnsi="Times New Roman"/>
          <w:sz w:val="24"/>
          <w:szCs w:val="24"/>
        </w:rPr>
      </w:pPr>
      <w:r w:rsidRPr="003E43FD">
        <w:rPr>
          <w:rFonts w:ascii="Times New Roman" w:eastAsia="Times New Roman" w:hAnsi="Times New Roman"/>
          <w:sz w:val="24"/>
          <w:szCs w:val="24"/>
        </w:rPr>
        <w:t xml:space="preserve"> </w:t>
      </w:r>
      <w:r w:rsidRPr="00235903">
        <w:rPr>
          <w:rFonts w:ascii="Times New Roman" w:eastAsia="Times New Roman" w:hAnsi="Times New Roman"/>
          <w:sz w:val="24"/>
          <w:szCs w:val="24"/>
        </w:rPr>
        <w:t xml:space="preserve">5 </w:t>
      </w:r>
      <w:proofErr w:type="gramStart"/>
      <w:r w:rsidRPr="00235903">
        <w:rPr>
          <w:rFonts w:ascii="Times New Roman" w:eastAsia="Times New Roman" w:hAnsi="Times New Roman"/>
          <w:sz w:val="24"/>
          <w:szCs w:val="24"/>
        </w:rPr>
        <w:t>кл</w:t>
      </w:r>
      <w:r w:rsidR="00456F9C" w:rsidRPr="00235903">
        <w:rPr>
          <w:rFonts w:ascii="Times New Roman" w:eastAsia="Times New Roman" w:hAnsi="Times New Roman"/>
          <w:sz w:val="24"/>
          <w:szCs w:val="24"/>
        </w:rPr>
        <w:t>асс</w:t>
      </w:r>
      <w:r w:rsidR="007C2185">
        <w:rPr>
          <w:rFonts w:ascii="Times New Roman" w:eastAsia="Times New Roman" w:hAnsi="Times New Roman"/>
          <w:sz w:val="24"/>
          <w:szCs w:val="24"/>
        </w:rPr>
        <w:t xml:space="preserve">  3</w:t>
      </w:r>
      <w:r w:rsidR="00653167">
        <w:rPr>
          <w:rFonts w:ascii="Times New Roman" w:eastAsia="Times New Roman" w:hAnsi="Times New Roman"/>
          <w:sz w:val="24"/>
          <w:szCs w:val="24"/>
        </w:rPr>
        <w:t>4</w:t>
      </w:r>
      <w:proofErr w:type="gramEnd"/>
      <w:r w:rsidR="00951787" w:rsidRPr="00235903">
        <w:rPr>
          <w:rFonts w:ascii="Times New Roman" w:eastAsia="Times New Roman" w:hAnsi="Times New Roman"/>
          <w:sz w:val="24"/>
          <w:szCs w:val="24"/>
        </w:rPr>
        <w:t xml:space="preserve"> </w:t>
      </w:r>
      <w:r w:rsidR="0065068D" w:rsidRPr="00235903">
        <w:rPr>
          <w:rFonts w:ascii="Times New Roman" w:eastAsia="Times New Roman" w:hAnsi="Times New Roman"/>
          <w:sz w:val="24"/>
          <w:szCs w:val="24"/>
        </w:rPr>
        <w:t>часа. Один раз в неделю</w:t>
      </w:r>
      <w:r w:rsidRPr="00235903">
        <w:rPr>
          <w:rFonts w:ascii="Times New Roman" w:eastAsia="Times New Roman" w:hAnsi="Times New Roman"/>
          <w:sz w:val="24"/>
          <w:szCs w:val="24"/>
        </w:rPr>
        <w:t xml:space="preserve"> </w:t>
      </w:r>
      <w:r w:rsidR="00B10CCD">
        <w:rPr>
          <w:rFonts w:ascii="Times New Roman" w:eastAsia="Times New Roman" w:hAnsi="Times New Roman"/>
          <w:sz w:val="24"/>
          <w:szCs w:val="24"/>
        </w:rPr>
        <w:t xml:space="preserve"> 202</w:t>
      </w:r>
      <w:r w:rsidR="00653167">
        <w:rPr>
          <w:rFonts w:ascii="Times New Roman" w:eastAsia="Times New Roman" w:hAnsi="Times New Roman"/>
          <w:sz w:val="24"/>
          <w:szCs w:val="24"/>
        </w:rPr>
        <w:t>3-2024 учебный год</w:t>
      </w:r>
    </w:p>
    <w:tbl>
      <w:tblPr>
        <w:tblStyle w:val="a5"/>
        <w:tblW w:w="1574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7"/>
        <w:gridCol w:w="1559"/>
        <w:gridCol w:w="1134"/>
        <w:gridCol w:w="606"/>
        <w:gridCol w:w="2135"/>
        <w:gridCol w:w="520"/>
        <w:gridCol w:w="7652"/>
        <w:gridCol w:w="992"/>
        <w:gridCol w:w="567"/>
        <w:gridCol w:w="10"/>
      </w:tblGrid>
      <w:tr w:rsidR="00456F9C" w:rsidRPr="00235903" w14:paraId="20344D2A" w14:textId="77777777" w:rsidTr="00FD40C2">
        <w:trPr>
          <w:gridAfter w:val="1"/>
          <w:wAfter w:w="7" w:type="dxa"/>
        </w:trPr>
        <w:tc>
          <w:tcPr>
            <w:tcW w:w="568" w:type="dxa"/>
          </w:tcPr>
          <w:p w14:paraId="1FE1E56F" w14:textId="77777777" w:rsidR="00456F9C" w:rsidRPr="00235903" w:rsidRDefault="00456F9C" w:rsidP="003B13C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№1</w:t>
            </w:r>
          </w:p>
        </w:tc>
        <w:tc>
          <w:tcPr>
            <w:tcW w:w="1559" w:type="dxa"/>
          </w:tcPr>
          <w:p w14:paraId="382BA346" w14:textId="77777777" w:rsidR="00456F9C" w:rsidRPr="00235903" w:rsidRDefault="00893E05" w:rsidP="003B13C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По  плану</w:t>
            </w:r>
          </w:p>
        </w:tc>
        <w:tc>
          <w:tcPr>
            <w:tcW w:w="1134" w:type="dxa"/>
          </w:tcPr>
          <w:p w14:paraId="7D2386FF" w14:textId="77777777" w:rsidR="00456F9C" w:rsidRPr="00235903" w:rsidRDefault="00893E05" w:rsidP="003B13C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По факту</w:t>
            </w:r>
          </w:p>
        </w:tc>
        <w:tc>
          <w:tcPr>
            <w:tcW w:w="3261" w:type="dxa"/>
            <w:gridSpan w:val="3"/>
          </w:tcPr>
          <w:p w14:paraId="56FEEB48" w14:textId="77777777" w:rsidR="00456F9C" w:rsidRPr="00235903" w:rsidRDefault="00456F9C" w:rsidP="003B13C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7654" w:type="dxa"/>
          </w:tcPr>
          <w:p w14:paraId="0C9512BC" w14:textId="77777777" w:rsidR="00456F9C" w:rsidRPr="00235903" w:rsidRDefault="00456F9C" w:rsidP="003B13C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4DFC6726" w14:textId="77777777" w:rsidR="00456F9C" w:rsidRPr="00235903" w:rsidRDefault="00456F9C" w:rsidP="003B13C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материалы учебника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70E0720" w14:textId="77777777" w:rsidR="00456F9C" w:rsidRPr="00235903" w:rsidRDefault="00456F9C" w:rsidP="003B13C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FD40C2" w:rsidRPr="00235903" w14:paraId="1DB7E16F" w14:textId="53F06AED" w:rsidTr="00FD40C2">
        <w:tc>
          <w:tcPr>
            <w:tcW w:w="15165" w:type="dxa"/>
            <w:gridSpan w:val="8"/>
            <w:tcBorders>
              <w:right w:val="single" w:sz="4" w:space="0" w:color="auto"/>
            </w:tcBorders>
          </w:tcPr>
          <w:p w14:paraId="11810560" w14:textId="77777777" w:rsidR="00FD40C2" w:rsidRPr="00235903" w:rsidRDefault="00FD40C2" w:rsidP="00E124B5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b/>
                <w:sz w:val="24"/>
                <w:szCs w:val="24"/>
              </w:rPr>
              <w:t>Раздел.1.Язык и культура</w:t>
            </w:r>
          </w:p>
        </w:tc>
        <w:tc>
          <w:tcPr>
            <w:tcW w:w="577" w:type="dxa"/>
            <w:gridSpan w:val="2"/>
            <w:tcBorders>
              <w:left w:val="single" w:sz="4" w:space="0" w:color="auto"/>
            </w:tcBorders>
          </w:tcPr>
          <w:p w14:paraId="4942F37E" w14:textId="6C8485C6" w:rsidR="00FD40C2" w:rsidRPr="00235903" w:rsidRDefault="00FD40C2" w:rsidP="00FD40C2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5F043B" w:rsidRPr="00235903" w14:paraId="419C409F" w14:textId="77777777" w:rsidTr="00FD40C2">
        <w:trPr>
          <w:gridAfter w:val="1"/>
          <w:wAfter w:w="7" w:type="dxa"/>
          <w:trHeight w:val="1932"/>
        </w:trPr>
        <w:tc>
          <w:tcPr>
            <w:tcW w:w="568" w:type="dxa"/>
          </w:tcPr>
          <w:p w14:paraId="32502396" w14:textId="77777777" w:rsidR="005F043B" w:rsidRPr="00235903" w:rsidRDefault="005F043B" w:rsidP="003B13C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  <w:p w14:paraId="4771F72D" w14:textId="77777777" w:rsidR="005F043B" w:rsidRPr="00235903" w:rsidRDefault="005F043B" w:rsidP="003B13C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A245056" w14:textId="69531840" w:rsidR="005F043B" w:rsidRPr="00235903" w:rsidRDefault="002A5CED" w:rsidP="003B13C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4E1148" w:rsidRPr="00235903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3669D1" w:rsidRPr="00235903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="00A4066A" w:rsidRPr="00235903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="005278AC" w:rsidRPr="00235903">
              <w:rPr>
                <w:rFonts w:ascii="Times New Roman" w:eastAsia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1134" w:type="dxa"/>
          </w:tcPr>
          <w:p w14:paraId="5E2AEF06" w14:textId="77777777" w:rsidR="005F043B" w:rsidRPr="00235903" w:rsidRDefault="005F043B" w:rsidP="003B13C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gridSpan w:val="3"/>
          </w:tcPr>
          <w:p w14:paraId="302095B8" w14:textId="77777777" w:rsidR="005F043B" w:rsidRPr="00235903" w:rsidRDefault="005F043B" w:rsidP="003B13C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1.Наш родной русский язык</w:t>
            </w:r>
          </w:p>
        </w:tc>
        <w:tc>
          <w:tcPr>
            <w:tcW w:w="7654" w:type="dxa"/>
          </w:tcPr>
          <w:p w14:paraId="6D1C73D5" w14:textId="77777777" w:rsidR="005F043B" w:rsidRPr="00235903" w:rsidRDefault="00BD10A7" w:rsidP="003B13C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         </w:t>
            </w:r>
            <w:r w:rsidR="005F043B"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Введение понятий русский язык-национальный язык русского народа, государственный язык, </w:t>
            </w:r>
            <w:proofErr w:type="gramStart"/>
            <w:r w:rsidR="005F043B" w:rsidRPr="00235903">
              <w:rPr>
                <w:rFonts w:ascii="Times New Roman" w:eastAsia="Times New Roman" w:hAnsi="Times New Roman"/>
                <w:sz w:val="24"/>
                <w:szCs w:val="24"/>
              </w:rPr>
              <w:t>язык  межнационального</w:t>
            </w:r>
            <w:proofErr w:type="gramEnd"/>
            <w:r w:rsidR="005F043B"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общения. </w:t>
            </w:r>
            <w:proofErr w:type="spellStart"/>
            <w:r w:rsidR="005F043B" w:rsidRPr="00235903">
              <w:rPr>
                <w:rFonts w:ascii="Times New Roman" w:eastAsia="Times New Roman" w:hAnsi="Times New Roman"/>
                <w:sz w:val="24"/>
                <w:szCs w:val="24"/>
              </w:rPr>
              <w:t>Р.яз</w:t>
            </w:r>
            <w:proofErr w:type="spellEnd"/>
            <w:r w:rsidR="005F043B"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.- </w:t>
            </w:r>
            <w:proofErr w:type="spellStart"/>
            <w:proofErr w:type="gramStart"/>
            <w:r w:rsidR="005F043B" w:rsidRPr="00235903">
              <w:rPr>
                <w:rFonts w:ascii="Times New Roman" w:eastAsia="Times New Roman" w:hAnsi="Times New Roman"/>
                <w:sz w:val="24"/>
                <w:szCs w:val="24"/>
              </w:rPr>
              <w:t>яз.русской</w:t>
            </w:r>
            <w:proofErr w:type="spellEnd"/>
            <w:proofErr w:type="gramEnd"/>
            <w:r w:rsidR="005F043B"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художественной литературы.</w:t>
            </w:r>
          </w:p>
          <w:p w14:paraId="779490DC" w14:textId="77777777" w:rsidR="005F043B" w:rsidRPr="00235903" w:rsidRDefault="00BD10A7" w:rsidP="00DD759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         </w:t>
            </w:r>
            <w:r w:rsidR="005F043B" w:rsidRPr="00235903">
              <w:rPr>
                <w:rFonts w:ascii="Times New Roman" w:eastAsia="Times New Roman" w:hAnsi="Times New Roman"/>
                <w:sz w:val="24"/>
                <w:szCs w:val="24"/>
              </w:rPr>
              <w:t>Роль родного языка в жизни человека. Русский яз.   в жизни общества и государства. Бережное отношение к родному языку как одно из необходимых качеств современного культурного человека.</w:t>
            </w:r>
          </w:p>
          <w:p w14:paraId="19864A13" w14:textId="77777777" w:rsidR="005F043B" w:rsidRPr="00235903" w:rsidRDefault="005F043B" w:rsidP="00DD759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Орфографический практикум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4FD48202" w14:textId="77777777" w:rsidR="005F043B" w:rsidRPr="00235903" w:rsidRDefault="005F043B" w:rsidP="003B13C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§ 1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268C6F07" w14:textId="77777777" w:rsidR="005F043B" w:rsidRPr="00235903" w:rsidRDefault="005F043B" w:rsidP="003B13C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  <w:p w14:paraId="748C3363" w14:textId="77777777" w:rsidR="005F043B" w:rsidRPr="00235903" w:rsidRDefault="005F043B" w:rsidP="003B13C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F043B" w:rsidRPr="00235903" w14:paraId="5FF8E66F" w14:textId="77777777" w:rsidTr="00235903">
        <w:trPr>
          <w:gridAfter w:val="1"/>
          <w:wAfter w:w="7" w:type="dxa"/>
          <w:trHeight w:val="1380"/>
        </w:trPr>
        <w:tc>
          <w:tcPr>
            <w:tcW w:w="568" w:type="dxa"/>
          </w:tcPr>
          <w:p w14:paraId="2267DDB8" w14:textId="77777777" w:rsidR="005F043B" w:rsidRPr="00235903" w:rsidRDefault="005F043B" w:rsidP="003B13C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05B19A0A" w14:textId="6D504E5C" w:rsidR="005F043B" w:rsidRPr="00B10CCD" w:rsidRDefault="002A5CED" w:rsidP="003B13C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="00B86802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14:paraId="096F1BF9" w14:textId="77777777" w:rsidR="005F043B" w:rsidRPr="00235903" w:rsidRDefault="005F043B" w:rsidP="003B13C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gridSpan w:val="3"/>
          </w:tcPr>
          <w:p w14:paraId="0690C4A0" w14:textId="77777777" w:rsidR="005F043B" w:rsidRPr="00235903" w:rsidRDefault="005F043B" w:rsidP="003B13C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2.Из истории русской письменности</w:t>
            </w:r>
          </w:p>
        </w:tc>
        <w:tc>
          <w:tcPr>
            <w:tcW w:w="7654" w:type="dxa"/>
          </w:tcPr>
          <w:p w14:paraId="7AD3E532" w14:textId="77777777" w:rsidR="005F043B" w:rsidRPr="00235903" w:rsidRDefault="00BD10A7" w:rsidP="003B13C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</w:t>
            </w:r>
            <w:r w:rsidR="005F043B" w:rsidRPr="00235903">
              <w:rPr>
                <w:rFonts w:ascii="Times New Roman" w:eastAsia="Times New Roman" w:hAnsi="Times New Roman"/>
                <w:sz w:val="24"/>
                <w:szCs w:val="24"/>
              </w:rPr>
              <w:t>Краткая история русской письменности. Ознакомление с историей и этимологией некоторых слов: азбука, алфавит.</w:t>
            </w:r>
          </w:p>
          <w:p w14:paraId="2E0C9C69" w14:textId="77777777" w:rsidR="005F043B" w:rsidRPr="00235903" w:rsidRDefault="00BD10A7" w:rsidP="003B13C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         </w:t>
            </w:r>
            <w:r w:rsidR="005F043B" w:rsidRPr="00235903">
              <w:rPr>
                <w:rFonts w:ascii="Times New Roman" w:eastAsia="Times New Roman" w:hAnsi="Times New Roman"/>
                <w:sz w:val="24"/>
                <w:szCs w:val="24"/>
              </w:rPr>
              <w:t>Создание славянского алфавита; общие сведения о кириллице и глаголице. Реформы русского письма. Памятники письменности. Орфографический практикум.</w:t>
            </w:r>
          </w:p>
        </w:tc>
        <w:tc>
          <w:tcPr>
            <w:tcW w:w="992" w:type="dxa"/>
          </w:tcPr>
          <w:p w14:paraId="34D93BB1" w14:textId="77777777" w:rsidR="005F043B" w:rsidRPr="00235903" w:rsidRDefault="005F043B" w:rsidP="003B13C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§ 2</w:t>
            </w:r>
          </w:p>
          <w:p w14:paraId="0CD3BD16" w14:textId="77777777" w:rsidR="005F043B" w:rsidRPr="00235903" w:rsidRDefault="005F043B" w:rsidP="003B13C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3209A8EB" w14:textId="77777777" w:rsidR="005F043B" w:rsidRPr="00235903" w:rsidRDefault="005F043B" w:rsidP="003B13C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  <w:p w14:paraId="37A2147E" w14:textId="77777777" w:rsidR="005F043B" w:rsidRPr="00235903" w:rsidRDefault="005F043B" w:rsidP="003B13C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F043B" w:rsidRPr="00235903" w14:paraId="3160530B" w14:textId="77777777" w:rsidTr="00235903">
        <w:trPr>
          <w:gridAfter w:val="1"/>
          <w:wAfter w:w="7" w:type="dxa"/>
          <w:trHeight w:val="2208"/>
        </w:trPr>
        <w:tc>
          <w:tcPr>
            <w:tcW w:w="568" w:type="dxa"/>
          </w:tcPr>
          <w:p w14:paraId="6AAD2729" w14:textId="77777777" w:rsidR="005F043B" w:rsidRPr="00235903" w:rsidRDefault="0018766B" w:rsidP="003B13C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14:paraId="0FC42CE2" w14:textId="36ACDD98" w:rsidR="005F043B" w:rsidRPr="00B86802" w:rsidRDefault="002A5CED" w:rsidP="003B13C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  <w:r w:rsidR="00B86802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14:paraId="73FA9D89" w14:textId="77777777" w:rsidR="005F043B" w:rsidRPr="00235903" w:rsidRDefault="005F043B" w:rsidP="003B13C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gridSpan w:val="3"/>
          </w:tcPr>
          <w:p w14:paraId="707A7CE3" w14:textId="77777777" w:rsidR="005F043B" w:rsidRPr="00235903" w:rsidRDefault="005F043B" w:rsidP="003B13C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3.Язык- волшебное зеркало мира и национальной культуры</w:t>
            </w:r>
          </w:p>
        </w:tc>
        <w:tc>
          <w:tcPr>
            <w:tcW w:w="7654" w:type="dxa"/>
          </w:tcPr>
          <w:p w14:paraId="261614DD" w14:textId="77777777" w:rsidR="005F043B" w:rsidRPr="00235903" w:rsidRDefault="00BD10A7" w:rsidP="003B13C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         </w:t>
            </w:r>
            <w:r w:rsidR="005F043B"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Язык как зеркало национальной культуры.  Слово как хранилище материальной и </w:t>
            </w:r>
            <w:proofErr w:type="gramStart"/>
            <w:r w:rsidR="005F043B" w:rsidRPr="00235903">
              <w:rPr>
                <w:rFonts w:ascii="Times New Roman" w:eastAsia="Times New Roman" w:hAnsi="Times New Roman"/>
                <w:sz w:val="24"/>
                <w:szCs w:val="24"/>
              </w:rPr>
              <w:t>духовной  культуры</w:t>
            </w:r>
            <w:proofErr w:type="gramEnd"/>
            <w:r w:rsidR="005F043B"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народа</w:t>
            </w:r>
          </w:p>
          <w:p w14:paraId="382B3AA0" w14:textId="77777777" w:rsidR="005F043B" w:rsidRPr="00235903" w:rsidRDefault="00BD10A7" w:rsidP="003B13C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</w:t>
            </w:r>
            <w:r w:rsidR="005F043B" w:rsidRPr="00235903">
              <w:rPr>
                <w:rFonts w:ascii="Times New Roman" w:eastAsia="Times New Roman" w:hAnsi="Times New Roman"/>
                <w:sz w:val="24"/>
                <w:szCs w:val="24"/>
              </w:rPr>
              <w:t>Национальная специфика слов с живой внутренней формой. Национальная специфика терминов родства.</w:t>
            </w:r>
          </w:p>
          <w:p w14:paraId="6D74EBE2" w14:textId="77777777" w:rsidR="005F043B" w:rsidRPr="00235903" w:rsidRDefault="005F043B" w:rsidP="003B13C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Орфографический практикум</w:t>
            </w:r>
          </w:p>
          <w:p w14:paraId="398A1C30" w14:textId="77777777" w:rsidR="005F043B" w:rsidRPr="00235903" w:rsidRDefault="00BD10A7" w:rsidP="003B13C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  <w:r w:rsidR="005F043B" w:rsidRPr="00235903">
              <w:rPr>
                <w:rFonts w:ascii="Times New Roman" w:eastAsia="Times New Roman" w:hAnsi="Times New Roman"/>
                <w:sz w:val="24"/>
                <w:szCs w:val="24"/>
              </w:rPr>
              <w:t>Слова с национально- культурным компонентом значения в словарном составе языка. Национально- культурная специфика фразеологизмов.</w:t>
            </w:r>
          </w:p>
          <w:p w14:paraId="02682440" w14:textId="77777777" w:rsidR="005F043B" w:rsidRPr="00235903" w:rsidRDefault="005F043B" w:rsidP="003B13C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Орфографический практикум.</w:t>
            </w:r>
          </w:p>
        </w:tc>
        <w:tc>
          <w:tcPr>
            <w:tcW w:w="992" w:type="dxa"/>
          </w:tcPr>
          <w:p w14:paraId="70435150" w14:textId="77777777" w:rsidR="005F043B" w:rsidRPr="00235903" w:rsidRDefault="005F043B" w:rsidP="003B13C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§ 3</w:t>
            </w:r>
          </w:p>
          <w:p w14:paraId="61934E64" w14:textId="77777777" w:rsidR="005F043B" w:rsidRPr="00235903" w:rsidRDefault="005F043B" w:rsidP="003B13C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B334B7C" w14:textId="77777777" w:rsidR="005F043B" w:rsidRPr="00235903" w:rsidRDefault="005F043B" w:rsidP="003B13C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  <w:p w14:paraId="29E3C93D" w14:textId="77777777" w:rsidR="0018766B" w:rsidRPr="00235903" w:rsidRDefault="0018766B" w:rsidP="003B13C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2ABDFEF" w14:textId="77777777" w:rsidR="0018766B" w:rsidRPr="00235903" w:rsidRDefault="0018766B" w:rsidP="003B13C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6BAA532" w14:textId="77777777" w:rsidR="0018766B" w:rsidRPr="00235903" w:rsidRDefault="0018766B" w:rsidP="003B13C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F043B" w:rsidRPr="00235903" w14:paraId="5F90E7D0" w14:textId="77777777" w:rsidTr="00235903">
        <w:trPr>
          <w:gridAfter w:val="1"/>
          <w:wAfter w:w="7" w:type="dxa"/>
          <w:trHeight w:val="1656"/>
        </w:trPr>
        <w:tc>
          <w:tcPr>
            <w:tcW w:w="568" w:type="dxa"/>
          </w:tcPr>
          <w:p w14:paraId="575EABB4" w14:textId="77777777" w:rsidR="005F043B" w:rsidRPr="00235903" w:rsidRDefault="0018766B" w:rsidP="003B13C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65EE0901" w14:textId="1E834570" w:rsidR="005F043B" w:rsidRPr="00B86802" w:rsidRDefault="00093992" w:rsidP="003B13C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2A5CE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</w:t>
            </w:r>
            <w:r w:rsidR="00B86802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14:paraId="77DC6BCA" w14:textId="77777777" w:rsidR="005F043B" w:rsidRPr="00235903" w:rsidRDefault="005F043B" w:rsidP="003B13C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gridSpan w:val="3"/>
          </w:tcPr>
          <w:p w14:paraId="5E200AF5" w14:textId="77777777" w:rsidR="005F043B" w:rsidRPr="00235903" w:rsidRDefault="005F043B" w:rsidP="003B13C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4.История в слове: наименования предметов традиционной русской одежды.</w:t>
            </w:r>
          </w:p>
        </w:tc>
        <w:tc>
          <w:tcPr>
            <w:tcW w:w="7654" w:type="dxa"/>
          </w:tcPr>
          <w:p w14:paraId="0E514C79" w14:textId="77777777" w:rsidR="005F043B" w:rsidRPr="00235903" w:rsidRDefault="00BD10A7" w:rsidP="00C61C8C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</w:t>
            </w:r>
            <w:r w:rsidR="005F043B"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Слова обозначающие предметы и явления традиционного русского быта. Ознакомление с историей и </w:t>
            </w:r>
            <w:proofErr w:type="gramStart"/>
            <w:r w:rsidR="005F043B" w:rsidRPr="00235903">
              <w:rPr>
                <w:rFonts w:ascii="Times New Roman" w:eastAsia="Times New Roman" w:hAnsi="Times New Roman"/>
                <w:sz w:val="24"/>
                <w:szCs w:val="24"/>
              </w:rPr>
              <w:t>этимологией  некоторых</w:t>
            </w:r>
            <w:proofErr w:type="gramEnd"/>
            <w:r w:rsidR="005F043B"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слов.</w:t>
            </w:r>
          </w:p>
          <w:p w14:paraId="5FEF6DE9" w14:textId="77777777" w:rsidR="005F043B" w:rsidRPr="00235903" w:rsidRDefault="005F043B" w:rsidP="00004C0C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BD10A7"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</w:t>
            </w: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Слова и </w:t>
            </w:r>
            <w:proofErr w:type="gramStart"/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устойчивые  сочетания</w:t>
            </w:r>
            <w:proofErr w:type="gramEnd"/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, обозначающие предметы  традиционного   мужского  и женского костюма, обувь, головные уборы.</w:t>
            </w:r>
          </w:p>
          <w:p w14:paraId="7F586712" w14:textId="77777777" w:rsidR="005F043B" w:rsidRPr="00235903" w:rsidRDefault="005F043B" w:rsidP="00004C0C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Орфографический практикум.</w:t>
            </w:r>
          </w:p>
        </w:tc>
        <w:tc>
          <w:tcPr>
            <w:tcW w:w="992" w:type="dxa"/>
          </w:tcPr>
          <w:p w14:paraId="7D771F29" w14:textId="77777777" w:rsidR="005F043B" w:rsidRPr="00235903" w:rsidRDefault="005F043B" w:rsidP="00FA3330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§ 4</w:t>
            </w:r>
          </w:p>
        </w:tc>
        <w:tc>
          <w:tcPr>
            <w:tcW w:w="567" w:type="dxa"/>
          </w:tcPr>
          <w:p w14:paraId="5DF37163" w14:textId="77777777" w:rsidR="005F043B" w:rsidRPr="00235903" w:rsidRDefault="005F043B" w:rsidP="003B13C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  <w:p w14:paraId="5F51C8CA" w14:textId="77777777" w:rsidR="005F043B" w:rsidRPr="00235903" w:rsidRDefault="005F043B" w:rsidP="003B13C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D10A7" w:rsidRPr="00235903" w14:paraId="09DD369B" w14:textId="77777777" w:rsidTr="00235903">
        <w:trPr>
          <w:gridAfter w:val="1"/>
          <w:wAfter w:w="7" w:type="dxa"/>
          <w:trHeight w:val="1666"/>
        </w:trPr>
        <w:tc>
          <w:tcPr>
            <w:tcW w:w="568" w:type="dxa"/>
          </w:tcPr>
          <w:p w14:paraId="551A0F1F" w14:textId="77777777" w:rsidR="00BD10A7" w:rsidRPr="00235903" w:rsidRDefault="004277BD" w:rsidP="003B13C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559" w:type="dxa"/>
          </w:tcPr>
          <w:p w14:paraId="63C2FC10" w14:textId="6FF53710" w:rsidR="00BD10A7" w:rsidRPr="00235903" w:rsidRDefault="002A5CED" w:rsidP="002A5CED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  <w:r w:rsidR="00BC1BD4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</w:tcPr>
          <w:p w14:paraId="4A4CEFEB" w14:textId="77777777" w:rsidR="00BD10A7" w:rsidRPr="00235903" w:rsidRDefault="00BD10A7" w:rsidP="003B13C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gridSpan w:val="3"/>
          </w:tcPr>
          <w:p w14:paraId="049CD8C0" w14:textId="77777777" w:rsidR="00BD10A7" w:rsidRPr="00235903" w:rsidRDefault="00BD10A7" w:rsidP="003B13C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5.История в слове: наименования предметов традиционного русского быта</w:t>
            </w:r>
          </w:p>
        </w:tc>
        <w:tc>
          <w:tcPr>
            <w:tcW w:w="7654" w:type="dxa"/>
          </w:tcPr>
          <w:p w14:paraId="1033F114" w14:textId="77777777" w:rsidR="00BD10A7" w:rsidRPr="00235903" w:rsidRDefault="00BD10A7" w:rsidP="003B13C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       Слова и </w:t>
            </w:r>
            <w:proofErr w:type="gramStart"/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устойчивые  сочетания</w:t>
            </w:r>
            <w:proofErr w:type="gramEnd"/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, обозначающие предметы  и явления русского быта (пища) Ознакомление с историей и этимологией некоторых слов.</w:t>
            </w:r>
          </w:p>
          <w:p w14:paraId="33B45000" w14:textId="77777777" w:rsidR="00BD10A7" w:rsidRPr="00235903" w:rsidRDefault="00BD10A7" w:rsidP="00004C0C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Слова и устойчивые сочетания, </w:t>
            </w:r>
            <w:proofErr w:type="gramStart"/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обозначающие  предметы</w:t>
            </w:r>
            <w:proofErr w:type="gramEnd"/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и явления традиционного русского быта (жилище). Ознакомление с историей и этимологией некоторых слов. Орфографический и пунктуационный  практикум.</w:t>
            </w:r>
          </w:p>
        </w:tc>
        <w:tc>
          <w:tcPr>
            <w:tcW w:w="992" w:type="dxa"/>
          </w:tcPr>
          <w:p w14:paraId="276DF1A2" w14:textId="77777777" w:rsidR="00BD10A7" w:rsidRPr="00235903" w:rsidRDefault="00BD10A7" w:rsidP="00FA3330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§ 5</w:t>
            </w:r>
          </w:p>
          <w:p w14:paraId="3FDBA154" w14:textId="77777777" w:rsidR="00BD10A7" w:rsidRPr="00235903" w:rsidRDefault="00BD10A7" w:rsidP="00FA3330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7C8E64F" w14:textId="77777777" w:rsidR="00BD10A7" w:rsidRPr="00235903" w:rsidRDefault="00BD10A7" w:rsidP="003B13C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  <w:p w14:paraId="213859E4" w14:textId="77777777" w:rsidR="00BD10A7" w:rsidRPr="00235903" w:rsidRDefault="00BD10A7" w:rsidP="003B13C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F043B" w:rsidRPr="00235903" w14:paraId="4B878DC1" w14:textId="77777777" w:rsidTr="00235903">
        <w:trPr>
          <w:gridAfter w:val="1"/>
          <w:wAfter w:w="7" w:type="dxa"/>
          <w:trHeight w:val="1932"/>
        </w:trPr>
        <w:tc>
          <w:tcPr>
            <w:tcW w:w="568" w:type="dxa"/>
          </w:tcPr>
          <w:p w14:paraId="06848352" w14:textId="77777777" w:rsidR="005F043B" w:rsidRPr="00235903" w:rsidRDefault="004277BD" w:rsidP="003B13C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14:paraId="24AE9E4F" w14:textId="263AD44F" w:rsidR="005F043B" w:rsidRPr="00653167" w:rsidRDefault="002A5CED" w:rsidP="003B13C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7</w:t>
            </w:r>
            <w:r w:rsidR="00653167">
              <w:rPr>
                <w:rFonts w:ascii="Times New Roman" w:eastAsia="Times New Roman" w:hAnsi="Times New Roman"/>
                <w:sz w:val="24"/>
                <w:szCs w:val="24"/>
              </w:rPr>
              <w:t>.10 октября</w:t>
            </w:r>
          </w:p>
        </w:tc>
        <w:tc>
          <w:tcPr>
            <w:tcW w:w="1134" w:type="dxa"/>
          </w:tcPr>
          <w:p w14:paraId="59FBF50B" w14:textId="77777777" w:rsidR="005F043B" w:rsidRPr="00235903" w:rsidRDefault="005F043B" w:rsidP="003B13C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gridSpan w:val="3"/>
          </w:tcPr>
          <w:p w14:paraId="31F4979D" w14:textId="77777777" w:rsidR="005F043B" w:rsidRPr="00235903" w:rsidRDefault="005F043B" w:rsidP="003B13C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6.Образность русской речи: сравнение, метафора, олицетворение.</w:t>
            </w:r>
          </w:p>
        </w:tc>
        <w:tc>
          <w:tcPr>
            <w:tcW w:w="7654" w:type="dxa"/>
          </w:tcPr>
          <w:p w14:paraId="0F693C1A" w14:textId="77777777" w:rsidR="005F043B" w:rsidRPr="00235903" w:rsidRDefault="00BD10A7" w:rsidP="003B13C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  <w:r w:rsidR="005F043B" w:rsidRPr="00235903">
              <w:rPr>
                <w:rFonts w:ascii="Times New Roman" w:eastAsia="Times New Roman" w:hAnsi="Times New Roman"/>
                <w:sz w:val="24"/>
                <w:szCs w:val="24"/>
              </w:rPr>
              <w:t>Загадки. Метафоричность русской загадки. Метафоры общеязыковые и художественные, их национально-культурная специфика.  Слова со специфическим оценочно-характеризующим значением. Связь определенных наименований с некоторыми качествами, эмоциональными состояниями и т.п. человека</w:t>
            </w:r>
          </w:p>
          <w:p w14:paraId="533371A8" w14:textId="77777777" w:rsidR="005F043B" w:rsidRPr="00235903" w:rsidRDefault="00BD10A7" w:rsidP="0085039D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</w:t>
            </w:r>
            <w:r w:rsidR="005F043B" w:rsidRPr="00235903">
              <w:rPr>
                <w:rFonts w:ascii="Times New Roman" w:eastAsia="Times New Roman" w:hAnsi="Times New Roman"/>
                <w:sz w:val="24"/>
                <w:szCs w:val="24"/>
              </w:rPr>
              <w:t>Метафора, олицетворение, эпитет как изобразительные средства.</w:t>
            </w:r>
          </w:p>
          <w:p w14:paraId="779C2D6B" w14:textId="77777777" w:rsidR="005F043B" w:rsidRPr="00235903" w:rsidRDefault="005F043B" w:rsidP="0085039D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D875795" w14:textId="77777777" w:rsidR="005F043B" w:rsidRPr="00235903" w:rsidRDefault="005F043B" w:rsidP="00FA3330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§ 6</w:t>
            </w:r>
          </w:p>
          <w:p w14:paraId="0C37D6C2" w14:textId="77777777" w:rsidR="005F043B" w:rsidRPr="00235903" w:rsidRDefault="005F043B" w:rsidP="00FA3330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55368BF8" w14:textId="77777777" w:rsidR="005F043B" w:rsidRPr="00235903" w:rsidRDefault="005F043B" w:rsidP="003B13C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  <w:p w14:paraId="28A48B7A" w14:textId="77777777" w:rsidR="005F043B" w:rsidRPr="00235903" w:rsidRDefault="005F043B" w:rsidP="003B13C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F043B" w:rsidRPr="00235903" w14:paraId="3B4E9AD0" w14:textId="77777777" w:rsidTr="00235903">
        <w:trPr>
          <w:gridAfter w:val="1"/>
          <w:wAfter w:w="7" w:type="dxa"/>
          <w:trHeight w:val="3588"/>
        </w:trPr>
        <w:tc>
          <w:tcPr>
            <w:tcW w:w="568" w:type="dxa"/>
          </w:tcPr>
          <w:p w14:paraId="2A55F510" w14:textId="77777777" w:rsidR="005F043B" w:rsidRPr="00235903" w:rsidRDefault="004277BD" w:rsidP="003B13C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14:paraId="3EA73962" w14:textId="0FB5CFEE" w:rsidR="005F043B" w:rsidRPr="00B10CCD" w:rsidRDefault="002A5CED" w:rsidP="003B13C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  <w:r w:rsidR="00B86802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14:paraId="305144E3" w14:textId="77777777" w:rsidR="005F043B" w:rsidRPr="00235903" w:rsidRDefault="005F043B" w:rsidP="003B13C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gridSpan w:val="3"/>
          </w:tcPr>
          <w:p w14:paraId="38CC7B9A" w14:textId="77777777" w:rsidR="005F043B" w:rsidRPr="00235903" w:rsidRDefault="005F043B" w:rsidP="003B13C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7.Живое слово русского фольклора</w:t>
            </w:r>
          </w:p>
        </w:tc>
        <w:tc>
          <w:tcPr>
            <w:tcW w:w="7654" w:type="dxa"/>
          </w:tcPr>
          <w:p w14:paraId="17AE9332" w14:textId="77777777" w:rsidR="005F043B" w:rsidRPr="00235903" w:rsidRDefault="00BD10A7" w:rsidP="003B13C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  <w:r w:rsidR="005F043B"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Устойчивые обороты в произведениях фольклора, народно-поэтические символы, народно-поэтические эпитеты в русских народных и литературных сказках, народных песнях, былинах, </w:t>
            </w:r>
            <w:proofErr w:type="gramStart"/>
            <w:r w:rsidR="005F043B" w:rsidRPr="00235903">
              <w:rPr>
                <w:rFonts w:ascii="Times New Roman" w:eastAsia="Times New Roman" w:hAnsi="Times New Roman"/>
                <w:sz w:val="24"/>
                <w:szCs w:val="24"/>
              </w:rPr>
              <w:t>художественной  литературе</w:t>
            </w:r>
            <w:proofErr w:type="gramEnd"/>
            <w:r w:rsidR="005F043B" w:rsidRPr="00235903">
              <w:rPr>
                <w:rFonts w:ascii="Times New Roman" w:eastAsia="Times New Roman" w:hAnsi="Times New Roman"/>
                <w:sz w:val="24"/>
                <w:szCs w:val="24"/>
              </w:rPr>
              <w:t>. Ознакомление с историей и этимологией некоторых слов.</w:t>
            </w:r>
          </w:p>
          <w:p w14:paraId="1F51AD3F" w14:textId="77777777" w:rsidR="005F043B" w:rsidRPr="00235903" w:rsidRDefault="00BD10A7" w:rsidP="003B13C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</w:t>
            </w:r>
            <w:r w:rsidR="005F043B"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Слова с суффиксами субъективной оценки как изобразительное средство. </w:t>
            </w:r>
            <w:proofErr w:type="spellStart"/>
            <w:r w:rsidR="005F043B" w:rsidRPr="00235903">
              <w:rPr>
                <w:rFonts w:ascii="Times New Roman" w:eastAsia="Times New Roman" w:hAnsi="Times New Roman"/>
                <w:sz w:val="24"/>
                <w:szCs w:val="24"/>
              </w:rPr>
              <w:t>Уменьшительно</w:t>
            </w:r>
            <w:proofErr w:type="spellEnd"/>
            <w:r w:rsidR="005F043B"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–ласкательные формы как </w:t>
            </w:r>
            <w:proofErr w:type="gramStart"/>
            <w:r w:rsidR="005F043B" w:rsidRPr="00235903">
              <w:rPr>
                <w:rFonts w:ascii="Times New Roman" w:eastAsia="Times New Roman" w:hAnsi="Times New Roman"/>
                <w:sz w:val="24"/>
                <w:szCs w:val="24"/>
              </w:rPr>
              <w:t>средство  выражения</w:t>
            </w:r>
            <w:proofErr w:type="gramEnd"/>
            <w:r w:rsidR="005F043B"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задушевности и иронии. Особенности употребления слов с суффиксами субъективной оценки в произведениях устного народного творчества и произведениях художественной литературы разных исторических эпох.</w:t>
            </w:r>
          </w:p>
          <w:p w14:paraId="1B7019B0" w14:textId="77777777" w:rsidR="005F043B" w:rsidRPr="00235903" w:rsidRDefault="00BD10A7" w:rsidP="003B13C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</w:t>
            </w:r>
            <w:r w:rsidR="005F043B"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Сравнения прецедентные имена в русских народных и литературных сказках, песнях. Былинах, художественной литературе. </w:t>
            </w:r>
          </w:p>
          <w:p w14:paraId="36963993" w14:textId="77777777" w:rsidR="005F043B" w:rsidRPr="00235903" w:rsidRDefault="005F043B" w:rsidP="003B13C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     Орфографический и пунктуационный практикум.</w:t>
            </w:r>
          </w:p>
        </w:tc>
        <w:tc>
          <w:tcPr>
            <w:tcW w:w="992" w:type="dxa"/>
          </w:tcPr>
          <w:p w14:paraId="3C2B7E91" w14:textId="77777777" w:rsidR="005F043B" w:rsidRPr="00235903" w:rsidRDefault="005F043B" w:rsidP="00FA3330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§ 7</w:t>
            </w:r>
          </w:p>
          <w:p w14:paraId="6BA3430F" w14:textId="77777777" w:rsidR="005F043B" w:rsidRPr="00235903" w:rsidRDefault="005F043B" w:rsidP="00FA3330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150941A" w14:textId="77777777" w:rsidR="005F043B" w:rsidRPr="00235903" w:rsidRDefault="005F043B" w:rsidP="003B13C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F043B" w:rsidRPr="00235903" w14:paraId="418864EB" w14:textId="77777777" w:rsidTr="00235903">
        <w:trPr>
          <w:gridAfter w:val="1"/>
          <w:wAfter w:w="7" w:type="dxa"/>
          <w:trHeight w:val="1932"/>
        </w:trPr>
        <w:tc>
          <w:tcPr>
            <w:tcW w:w="568" w:type="dxa"/>
          </w:tcPr>
          <w:p w14:paraId="5195F0A8" w14:textId="77777777" w:rsidR="005F043B" w:rsidRPr="00235903" w:rsidRDefault="004277BD" w:rsidP="003B13C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14:paraId="003E47BC" w14:textId="781D77DB" w:rsidR="005F043B" w:rsidRPr="00B86802" w:rsidRDefault="00093992" w:rsidP="003B13C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2A5CE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  <w:r w:rsidR="00B86802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14:paraId="70529D95" w14:textId="77777777" w:rsidR="005F043B" w:rsidRPr="00235903" w:rsidRDefault="005F043B" w:rsidP="003B13C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gridSpan w:val="3"/>
          </w:tcPr>
          <w:p w14:paraId="2C74565E" w14:textId="77777777" w:rsidR="005F043B" w:rsidRPr="00235903" w:rsidRDefault="005F043B" w:rsidP="003B13C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8.Меткое слово русской речи: пословица, поговорка, крылатые слова.</w:t>
            </w:r>
          </w:p>
        </w:tc>
        <w:tc>
          <w:tcPr>
            <w:tcW w:w="7654" w:type="dxa"/>
          </w:tcPr>
          <w:p w14:paraId="062211F8" w14:textId="77777777" w:rsidR="005F043B" w:rsidRPr="00235903" w:rsidRDefault="00BD10A7" w:rsidP="003B13C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</w:t>
            </w:r>
            <w:r w:rsidR="005F043B"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Крылатые слова и </w:t>
            </w:r>
            <w:proofErr w:type="gramStart"/>
            <w:r w:rsidR="005F043B" w:rsidRPr="00235903">
              <w:rPr>
                <w:rFonts w:ascii="Times New Roman" w:eastAsia="Times New Roman" w:hAnsi="Times New Roman"/>
                <w:sz w:val="24"/>
                <w:szCs w:val="24"/>
              </w:rPr>
              <w:t>выражения(</w:t>
            </w:r>
            <w:proofErr w:type="gramEnd"/>
            <w:r w:rsidR="005F043B" w:rsidRPr="00235903">
              <w:rPr>
                <w:rFonts w:ascii="Times New Roman" w:eastAsia="Times New Roman" w:hAnsi="Times New Roman"/>
                <w:sz w:val="24"/>
                <w:szCs w:val="24"/>
              </w:rPr>
              <w:t>прецедентные тексты) из русских народных  и литературных сказок (источники, значение и употребление  в современных ситуациях речевого общения).  Ознакомление с этимологией некоторых слов.</w:t>
            </w:r>
          </w:p>
          <w:p w14:paraId="641804F3" w14:textId="77777777" w:rsidR="005F043B" w:rsidRPr="00235903" w:rsidRDefault="00BD10A7" w:rsidP="003B13C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</w:t>
            </w:r>
            <w:r w:rsidR="005F043B"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Русские пословицы и поговорки как </w:t>
            </w:r>
            <w:proofErr w:type="gramStart"/>
            <w:r w:rsidR="005F043B" w:rsidRPr="00235903">
              <w:rPr>
                <w:rFonts w:ascii="Times New Roman" w:eastAsia="Times New Roman" w:hAnsi="Times New Roman"/>
                <w:sz w:val="24"/>
                <w:szCs w:val="24"/>
              </w:rPr>
              <w:t>воплощение  опыта</w:t>
            </w:r>
            <w:proofErr w:type="gramEnd"/>
            <w:r w:rsidR="005F043B"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, наблюдений,  оценок, народного ума и особенностей национальной культуры народа. </w:t>
            </w:r>
          </w:p>
          <w:p w14:paraId="0882BE6A" w14:textId="77777777" w:rsidR="005F043B" w:rsidRPr="00235903" w:rsidRDefault="005F043B" w:rsidP="003B13C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       Орфографический и пунктуационный практикум.</w:t>
            </w:r>
          </w:p>
        </w:tc>
        <w:tc>
          <w:tcPr>
            <w:tcW w:w="992" w:type="dxa"/>
          </w:tcPr>
          <w:p w14:paraId="1ACF9DB6" w14:textId="77777777" w:rsidR="005F043B" w:rsidRPr="00235903" w:rsidRDefault="005F043B" w:rsidP="00FA3330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§ 8</w:t>
            </w:r>
          </w:p>
          <w:p w14:paraId="29E2013F" w14:textId="77777777" w:rsidR="005F043B" w:rsidRPr="00235903" w:rsidRDefault="005F043B" w:rsidP="00FA3330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5E569538" w14:textId="77777777" w:rsidR="005F043B" w:rsidRPr="00235903" w:rsidRDefault="005F043B" w:rsidP="003B13C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  <w:p w14:paraId="3AA75C30" w14:textId="77777777" w:rsidR="005F043B" w:rsidRPr="00235903" w:rsidRDefault="005F043B" w:rsidP="003B13C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93E05" w:rsidRPr="00235903" w14:paraId="156651F0" w14:textId="77777777" w:rsidTr="00235903">
        <w:trPr>
          <w:gridAfter w:val="1"/>
          <w:wAfter w:w="7" w:type="dxa"/>
          <w:trHeight w:val="1932"/>
        </w:trPr>
        <w:tc>
          <w:tcPr>
            <w:tcW w:w="568" w:type="dxa"/>
          </w:tcPr>
          <w:p w14:paraId="28947027" w14:textId="77777777" w:rsidR="00893E05" w:rsidRPr="00235903" w:rsidRDefault="004277BD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559" w:type="dxa"/>
          </w:tcPr>
          <w:p w14:paraId="619F4768" w14:textId="3933F488" w:rsidR="00893E05" w:rsidRPr="00B86802" w:rsidRDefault="002A5CED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28</w:t>
            </w:r>
            <w:r w:rsidR="00B86802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  <w:r w:rsidR="00BC1BD4">
              <w:rPr>
                <w:rFonts w:ascii="Times New Roman" w:eastAsia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1134" w:type="dxa"/>
          </w:tcPr>
          <w:p w14:paraId="3683464F" w14:textId="77777777" w:rsidR="00893E05" w:rsidRPr="00235903" w:rsidRDefault="00893E05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gridSpan w:val="3"/>
          </w:tcPr>
          <w:p w14:paraId="652D2342" w14:textId="77777777" w:rsidR="00893E05" w:rsidRPr="00235903" w:rsidRDefault="00893E05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9.  О чем могут рассказать имена людей и названия городов.</w:t>
            </w:r>
          </w:p>
        </w:tc>
        <w:tc>
          <w:tcPr>
            <w:tcW w:w="7654" w:type="dxa"/>
          </w:tcPr>
          <w:p w14:paraId="0FAE7DA9" w14:textId="77777777" w:rsidR="00893E05" w:rsidRPr="00235903" w:rsidRDefault="00BD10A7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</w:t>
            </w:r>
            <w:r w:rsidR="00893E05"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Русские имена. </w:t>
            </w:r>
            <w:proofErr w:type="gramStart"/>
            <w:r w:rsidR="00893E05" w:rsidRPr="00235903">
              <w:rPr>
                <w:rFonts w:ascii="Times New Roman" w:eastAsia="Times New Roman" w:hAnsi="Times New Roman"/>
                <w:sz w:val="24"/>
                <w:szCs w:val="24"/>
              </w:rPr>
              <w:t>Имена  исконные</w:t>
            </w:r>
            <w:proofErr w:type="gramEnd"/>
            <w:r w:rsidR="00893E05"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, заимствованные, краткие сведения по их этимологии. Имена, которые не являются исконно – русскими. Но воспринимаются как таковые.  </w:t>
            </w:r>
          </w:p>
          <w:p w14:paraId="34177857" w14:textId="77777777" w:rsidR="00893E05" w:rsidRPr="00235903" w:rsidRDefault="00893E05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        Орфографический и пунктуационный практикум.</w:t>
            </w:r>
          </w:p>
          <w:p w14:paraId="03706113" w14:textId="77777777" w:rsidR="00893E05" w:rsidRPr="00235903" w:rsidRDefault="00893E05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      Имена </w:t>
            </w:r>
            <w:proofErr w:type="gramStart"/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традиционные  и</w:t>
            </w:r>
            <w:proofErr w:type="gramEnd"/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новые. Имена </w:t>
            </w:r>
            <w:proofErr w:type="gramStart"/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популярные  и</w:t>
            </w:r>
            <w:proofErr w:type="gramEnd"/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устаревшие.  Имена с устаревшей социальной окраской. Имена. Входящие в состав пословиц и поговорок, и имеющие в силу этого определенную стилистическую окраску.</w:t>
            </w:r>
          </w:p>
          <w:p w14:paraId="0948C39D" w14:textId="77777777" w:rsidR="00893E05" w:rsidRPr="00235903" w:rsidRDefault="00893E05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Название общеизвестных старинных русских городов. Их происхождение.</w:t>
            </w:r>
          </w:p>
          <w:p w14:paraId="478509DE" w14:textId="77777777" w:rsidR="00893E05" w:rsidRPr="00235903" w:rsidRDefault="00893E05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     </w:t>
            </w:r>
            <w:proofErr w:type="gramStart"/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Орфографический  и</w:t>
            </w:r>
            <w:proofErr w:type="gramEnd"/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пунктуационный практикум. </w:t>
            </w:r>
          </w:p>
          <w:p w14:paraId="55D86D74" w14:textId="77777777" w:rsidR="00893E05" w:rsidRPr="00235903" w:rsidRDefault="00893E05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     </w:t>
            </w:r>
            <w:proofErr w:type="gramStart"/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Ключевые  слова</w:t>
            </w:r>
            <w:proofErr w:type="gramEnd"/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раздела. Обобщение материала.</w:t>
            </w:r>
          </w:p>
        </w:tc>
        <w:tc>
          <w:tcPr>
            <w:tcW w:w="992" w:type="dxa"/>
          </w:tcPr>
          <w:p w14:paraId="6AEBD2E1" w14:textId="77777777" w:rsidR="00893E05" w:rsidRPr="00235903" w:rsidRDefault="00893E05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§ 9</w:t>
            </w:r>
          </w:p>
          <w:p w14:paraId="7405F679" w14:textId="77777777" w:rsidR="00893E05" w:rsidRPr="00235903" w:rsidRDefault="00893E05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23CD8029" w14:textId="77777777" w:rsidR="00893E05" w:rsidRPr="00235903" w:rsidRDefault="00893E05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  <w:p w14:paraId="1DBA76A5" w14:textId="77777777" w:rsidR="00893E05" w:rsidRPr="00235903" w:rsidRDefault="00893E05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    </w:t>
            </w:r>
          </w:p>
        </w:tc>
      </w:tr>
      <w:tr w:rsidR="00893E05" w:rsidRPr="00235903" w14:paraId="17A50D52" w14:textId="77777777" w:rsidTr="00235903">
        <w:trPr>
          <w:gridAfter w:val="1"/>
          <w:wAfter w:w="7" w:type="dxa"/>
        </w:trPr>
        <w:tc>
          <w:tcPr>
            <w:tcW w:w="568" w:type="dxa"/>
          </w:tcPr>
          <w:p w14:paraId="11622E4B" w14:textId="77777777" w:rsidR="004D57FF" w:rsidRPr="00235903" w:rsidRDefault="004277BD" w:rsidP="00893E05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  <w:r w:rsidR="004D57FF" w:rsidRPr="002359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E96BF5F" w14:textId="77777777" w:rsidR="004D57FF" w:rsidRPr="00235903" w:rsidRDefault="004D57FF" w:rsidP="00893E05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388E54" w14:textId="77777777" w:rsidR="00893E05" w:rsidRPr="00235903" w:rsidRDefault="00893E05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CB91F3B" w14:textId="5FA6C5BD" w:rsidR="00893E05" w:rsidRPr="00235903" w:rsidRDefault="002A5CED" w:rsidP="0065316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  <w:r w:rsidR="00653167">
              <w:rPr>
                <w:rFonts w:ascii="Times New Roman" w:eastAsia="Times New Roman" w:hAnsi="Times New Roman"/>
                <w:sz w:val="24"/>
                <w:szCs w:val="24"/>
              </w:rPr>
              <w:t>.11</w:t>
            </w:r>
            <w:r w:rsidR="00BC1BD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14:paraId="54EFF7DE" w14:textId="77777777" w:rsidR="00893E05" w:rsidRPr="00235903" w:rsidRDefault="00893E05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gridSpan w:val="3"/>
          </w:tcPr>
          <w:p w14:paraId="1504ECE6" w14:textId="77777777" w:rsidR="00893E05" w:rsidRPr="00235903" w:rsidRDefault="00736ECD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1-</w:t>
            </w:r>
            <w:r w:rsidR="007D2573" w:rsidRPr="00235903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="00893E05"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Проверочная работа( представление проектов, результатов исследовательских работ)</w:t>
            </w:r>
          </w:p>
        </w:tc>
        <w:tc>
          <w:tcPr>
            <w:tcW w:w="7654" w:type="dxa"/>
          </w:tcPr>
          <w:p w14:paraId="7900E095" w14:textId="77777777" w:rsidR="00893E05" w:rsidRPr="00235903" w:rsidRDefault="00893E05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1B4BAB4" w14:textId="77777777" w:rsidR="00893E05" w:rsidRPr="00235903" w:rsidRDefault="007D2573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§ 1-9</w:t>
            </w:r>
          </w:p>
        </w:tc>
        <w:tc>
          <w:tcPr>
            <w:tcW w:w="567" w:type="dxa"/>
          </w:tcPr>
          <w:p w14:paraId="7D6B478E" w14:textId="77777777" w:rsidR="00893E05" w:rsidRPr="00235903" w:rsidRDefault="00893E05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893E05" w:rsidRPr="00235903" w14:paraId="725F4C94" w14:textId="77777777" w:rsidTr="00235903">
        <w:trPr>
          <w:gridAfter w:val="1"/>
          <w:wAfter w:w="7" w:type="dxa"/>
        </w:trPr>
        <w:tc>
          <w:tcPr>
            <w:tcW w:w="3867" w:type="dxa"/>
            <w:gridSpan w:val="4"/>
          </w:tcPr>
          <w:p w14:paraId="31FCCAA5" w14:textId="77777777" w:rsidR="00893E05" w:rsidRPr="00235903" w:rsidRDefault="00893E05" w:rsidP="00893E05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35" w:type="dxa"/>
          </w:tcPr>
          <w:p w14:paraId="49F6FD33" w14:textId="77777777" w:rsidR="00893E05" w:rsidRPr="00235903" w:rsidRDefault="00893E05" w:rsidP="00893E05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166" w:type="dxa"/>
            <w:gridSpan w:val="3"/>
          </w:tcPr>
          <w:p w14:paraId="235C5E87" w14:textId="77777777" w:rsidR="00893E05" w:rsidRPr="00235903" w:rsidRDefault="00893E05" w:rsidP="00893E05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b/>
                <w:sz w:val="24"/>
                <w:szCs w:val="24"/>
              </w:rPr>
              <w:t>Раздел 2 Культура речи.</w:t>
            </w:r>
          </w:p>
        </w:tc>
        <w:tc>
          <w:tcPr>
            <w:tcW w:w="567" w:type="dxa"/>
          </w:tcPr>
          <w:p w14:paraId="29A32215" w14:textId="330CE036" w:rsidR="00893E05" w:rsidRPr="00235903" w:rsidRDefault="00FD40C2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893E05" w:rsidRPr="00235903" w14:paraId="1439F772" w14:textId="77777777" w:rsidTr="00235903">
        <w:trPr>
          <w:gridAfter w:val="1"/>
          <w:wAfter w:w="7" w:type="dxa"/>
          <w:trHeight w:val="2484"/>
        </w:trPr>
        <w:tc>
          <w:tcPr>
            <w:tcW w:w="568" w:type="dxa"/>
          </w:tcPr>
          <w:p w14:paraId="4D09B882" w14:textId="77777777" w:rsidR="00893E05" w:rsidRPr="00235903" w:rsidRDefault="0018766B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14:paraId="08F83F0D" w14:textId="646C6C60" w:rsidR="00893E05" w:rsidRPr="00B86802" w:rsidRDefault="002A5CED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18</w:t>
            </w:r>
            <w:r w:rsidR="00B86802">
              <w:rPr>
                <w:rFonts w:ascii="Times New Roman" w:eastAsia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14:paraId="369797CF" w14:textId="77777777" w:rsidR="00893E05" w:rsidRPr="00235903" w:rsidRDefault="00893E05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gridSpan w:val="3"/>
          </w:tcPr>
          <w:p w14:paraId="70A7C1FA" w14:textId="77777777" w:rsidR="00893E05" w:rsidRPr="00235903" w:rsidRDefault="00736ECD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  <w:r w:rsidR="00893E05" w:rsidRPr="00235903">
              <w:rPr>
                <w:rFonts w:ascii="Times New Roman" w:eastAsia="Times New Roman" w:hAnsi="Times New Roman"/>
                <w:sz w:val="24"/>
                <w:szCs w:val="24"/>
              </w:rPr>
              <w:t>.Современный русский литературный язык</w:t>
            </w:r>
          </w:p>
        </w:tc>
        <w:tc>
          <w:tcPr>
            <w:tcW w:w="7654" w:type="dxa"/>
          </w:tcPr>
          <w:p w14:paraId="6EC99598" w14:textId="77777777" w:rsidR="00893E05" w:rsidRPr="00235903" w:rsidRDefault="00BD10A7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</w:t>
            </w:r>
            <w:r w:rsidR="00893E05"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Понятие литературного язык как высшей формы национального языка. Основные показатели культуры речи. Правильность речи – соблюдение норм литературного языка. Особенности русской интонации, темп речи по сравнению с другими </w:t>
            </w:r>
            <w:proofErr w:type="spellStart"/>
            <w:proofErr w:type="gramStart"/>
            <w:r w:rsidR="00893E05" w:rsidRPr="00235903">
              <w:rPr>
                <w:rFonts w:ascii="Times New Roman" w:eastAsia="Times New Roman" w:hAnsi="Times New Roman"/>
                <w:sz w:val="24"/>
                <w:szCs w:val="24"/>
              </w:rPr>
              <w:t>языками.Значение</w:t>
            </w:r>
            <w:proofErr w:type="spellEnd"/>
            <w:proofErr w:type="gramEnd"/>
            <w:r w:rsidR="00893E05"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родного языка в жизни человека.</w:t>
            </w:r>
          </w:p>
          <w:p w14:paraId="467CD923" w14:textId="77777777" w:rsidR="00893E05" w:rsidRPr="00235903" w:rsidRDefault="00BD10A7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</w:t>
            </w:r>
            <w:r w:rsidR="00893E05"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Роль Пушкина в </w:t>
            </w:r>
            <w:proofErr w:type="gramStart"/>
            <w:r w:rsidR="00893E05" w:rsidRPr="00235903">
              <w:rPr>
                <w:rFonts w:ascii="Times New Roman" w:eastAsia="Times New Roman" w:hAnsi="Times New Roman"/>
                <w:sz w:val="24"/>
                <w:szCs w:val="24"/>
              </w:rPr>
              <w:t>создании  современного</w:t>
            </w:r>
            <w:proofErr w:type="gramEnd"/>
            <w:r w:rsidR="00893E05"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русского литературного языка.  Структура русского национального языка. Чистота речи. Нарушение чистоты речи: слова-паразиты. Орфографический </w:t>
            </w:r>
            <w:proofErr w:type="spellStart"/>
            <w:r w:rsidR="00893E05" w:rsidRPr="00235903">
              <w:rPr>
                <w:rFonts w:ascii="Times New Roman" w:eastAsia="Times New Roman" w:hAnsi="Times New Roman"/>
                <w:sz w:val="24"/>
                <w:szCs w:val="24"/>
              </w:rPr>
              <w:t>пунктационный</w:t>
            </w:r>
            <w:proofErr w:type="spellEnd"/>
            <w:r w:rsidR="00893E05"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практикум.</w:t>
            </w:r>
          </w:p>
        </w:tc>
        <w:tc>
          <w:tcPr>
            <w:tcW w:w="992" w:type="dxa"/>
          </w:tcPr>
          <w:p w14:paraId="3EA2E35D" w14:textId="77777777" w:rsidR="00893E05" w:rsidRPr="00235903" w:rsidRDefault="00893E05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§ 10</w:t>
            </w:r>
          </w:p>
          <w:p w14:paraId="09F943DA" w14:textId="77777777" w:rsidR="00893E05" w:rsidRPr="00235903" w:rsidRDefault="00893E05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3AACA63D" w14:textId="77777777" w:rsidR="00893E05" w:rsidRPr="00235903" w:rsidRDefault="00893E05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  <w:p w14:paraId="0C7233CD" w14:textId="77777777" w:rsidR="00893E05" w:rsidRPr="00235903" w:rsidRDefault="00893E05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93E05" w:rsidRPr="00235903" w14:paraId="3BAED8E0" w14:textId="77777777" w:rsidTr="00235903">
        <w:trPr>
          <w:gridAfter w:val="1"/>
          <w:wAfter w:w="7" w:type="dxa"/>
          <w:trHeight w:val="707"/>
        </w:trPr>
        <w:tc>
          <w:tcPr>
            <w:tcW w:w="568" w:type="dxa"/>
          </w:tcPr>
          <w:p w14:paraId="0ED69E31" w14:textId="77777777" w:rsidR="00893E05" w:rsidRPr="00235903" w:rsidRDefault="0018766B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14:paraId="5A7F861B" w14:textId="1C0AA205" w:rsidR="00893E05" w:rsidRPr="00B86802" w:rsidRDefault="002A5CED" w:rsidP="002A5CED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25.11</w:t>
            </w:r>
          </w:p>
        </w:tc>
        <w:tc>
          <w:tcPr>
            <w:tcW w:w="1134" w:type="dxa"/>
          </w:tcPr>
          <w:p w14:paraId="69489E83" w14:textId="77777777" w:rsidR="00893E05" w:rsidRPr="00235903" w:rsidRDefault="00893E05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gridSpan w:val="3"/>
          </w:tcPr>
          <w:p w14:paraId="21F5E63A" w14:textId="77777777" w:rsidR="00893E05" w:rsidRPr="00235903" w:rsidRDefault="00736ECD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11 </w:t>
            </w:r>
            <w:r w:rsidR="00893E05" w:rsidRPr="00235903">
              <w:rPr>
                <w:rFonts w:ascii="Times New Roman" w:eastAsia="Times New Roman" w:hAnsi="Times New Roman"/>
                <w:sz w:val="24"/>
                <w:szCs w:val="24"/>
              </w:rPr>
              <w:t>Русская орфоэпия нормы произношения и ударения.</w:t>
            </w:r>
          </w:p>
        </w:tc>
        <w:tc>
          <w:tcPr>
            <w:tcW w:w="7654" w:type="dxa"/>
          </w:tcPr>
          <w:p w14:paraId="718E025A" w14:textId="77777777" w:rsidR="00893E05" w:rsidRPr="00235903" w:rsidRDefault="00BD10A7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</w:t>
            </w:r>
            <w:r w:rsidR="00893E05" w:rsidRPr="00235903">
              <w:rPr>
                <w:rFonts w:ascii="Times New Roman" w:eastAsia="Times New Roman" w:hAnsi="Times New Roman"/>
                <w:sz w:val="24"/>
                <w:szCs w:val="24"/>
              </w:rPr>
              <w:t>Культура речи и нормы литературного языка. Краткие сведения об истории формирования норм произношения в современном русском языке.</w:t>
            </w:r>
          </w:p>
          <w:p w14:paraId="6FFD3B3E" w14:textId="77777777" w:rsidR="00BD10A7" w:rsidRPr="00235903" w:rsidRDefault="00BD10A7" w:rsidP="00BD10A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</w:t>
            </w:r>
            <w:r w:rsidR="00893E05"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Равноправные и </w:t>
            </w:r>
            <w:proofErr w:type="spellStart"/>
            <w:r w:rsidR="00893E05" w:rsidRPr="00235903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proofErr w:type="spellEnd"/>
            <w:r w:rsidR="00893E05"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допустимые варианты произношения. </w:t>
            </w:r>
            <w:proofErr w:type="spellStart"/>
            <w:r w:rsidR="00893E05" w:rsidRPr="00235903">
              <w:rPr>
                <w:rFonts w:ascii="Times New Roman" w:eastAsia="Times New Roman" w:hAnsi="Times New Roman"/>
                <w:sz w:val="24"/>
                <w:szCs w:val="24"/>
              </w:rPr>
              <w:t>Некрекомендуемые</w:t>
            </w:r>
            <w:proofErr w:type="spellEnd"/>
            <w:r w:rsidR="00893E05"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и неправильные варианты произношения. Запретные пометы в орфоэпических словарях.</w:t>
            </w:r>
          </w:p>
          <w:p w14:paraId="60D69FCD" w14:textId="77777777" w:rsidR="00893E05" w:rsidRPr="00235903" w:rsidRDefault="00BD10A7" w:rsidP="00BD10A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</w:t>
            </w:r>
            <w:r w:rsidR="00893E05"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Нормы произношения сочетания ЧН, твердого и мягкого согласного в сочетаниях с </w:t>
            </w:r>
            <w:proofErr w:type="gramStart"/>
            <w:r w:rsidR="00893E05" w:rsidRPr="00235903">
              <w:rPr>
                <w:rFonts w:ascii="Times New Roman" w:eastAsia="Times New Roman" w:hAnsi="Times New Roman"/>
                <w:sz w:val="24"/>
                <w:szCs w:val="24"/>
              </w:rPr>
              <w:t>( э</w:t>
            </w:r>
            <w:proofErr w:type="gramEnd"/>
            <w:r w:rsidR="00893E05"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) в заимствованных словах.  Произносительные варианты орфоэпических норм.</w:t>
            </w:r>
          </w:p>
          <w:p w14:paraId="24BD5311" w14:textId="77777777" w:rsidR="00893E05" w:rsidRPr="00235903" w:rsidRDefault="00BD10A7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</w:t>
            </w:r>
            <w:r w:rsidR="00893E05"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Постоянное и подвижное ударение в именах существительных, именах прилагательных, глаголах.  Омографы: ударение как маркер </w:t>
            </w:r>
            <w:r w:rsidR="00893E05" w:rsidRPr="0023590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смысла слова</w:t>
            </w:r>
          </w:p>
          <w:p w14:paraId="0E28739E" w14:textId="77777777" w:rsidR="00893E05" w:rsidRPr="00235903" w:rsidRDefault="00893E05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Орфографический практикум</w:t>
            </w:r>
          </w:p>
        </w:tc>
        <w:tc>
          <w:tcPr>
            <w:tcW w:w="992" w:type="dxa"/>
          </w:tcPr>
          <w:p w14:paraId="40E82FF7" w14:textId="77777777" w:rsidR="00893E05" w:rsidRPr="00235903" w:rsidRDefault="00893E05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§ 11</w:t>
            </w:r>
          </w:p>
          <w:p w14:paraId="26850015" w14:textId="77777777" w:rsidR="00893E05" w:rsidRPr="00235903" w:rsidRDefault="00893E05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5760E7F0" w14:textId="77777777" w:rsidR="00893E05" w:rsidRPr="00235903" w:rsidRDefault="00893E05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BD10A7" w:rsidRPr="00235903" w14:paraId="281B45DA" w14:textId="77777777" w:rsidTr="00235903">
        <w:trPr>
          <w:gridAfter w:val="1"/>
          <w:wAfter w:w="7" w:type="dxa"/>
          <w:trHeight w:val="3046"/>
        </w:trPr>
        <w:tc>
          <w:tcPr>
            <w:tcW w:w="568" w:type="dxa"/>
          </w:tcPr>
          <w:p w14:paraId="3DC2D86D" w14:textId="77777777" w:rsidR="0018766B" w:rsidRPr="00235903" w:rsidRDefault="0018766B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13</w:t>
            </w:r>
          </w:p>
          <w:p w14:paraId="76F59946" w14:textId="77777777" w:rsidR="0018766B" w:rsidRPr="00235903" w:rsidRDefault="0018766B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</w:tcPr>
          <w:p w14:paraId="4705FDCD" w14:textId="02DBFD68" w:rsidR="00BD10A7" w:rsidRPr="00235903" w:rsidRDefault="002A5CED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</w:t>
            </w:r>
            <w:r w:rsidR="00A819F8" w:rsidRPr="00235903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  <w:r w:rsidR="003669D1"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4BE6868D" w14:textId="5A753E5B" w:rsidR="00A819F8" w:rsidRPr="00B10CCD" w:rsidRDefault="002A5CED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="00B86802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14:paraId="65C4AA55" w14:textId="77777777" w:rsidR="00BD10A7" w:rsidRPr="00235903" w:rsidRDefault="00BD10A7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gridSpan w:val="3"/>
          </w:tcPr>
          <w:p w14:paraId="44C77A49" w14:textId="0E330DA4" w:rsidR="00BD10A7" w:rsidRPr="00235903" w:rsidRDefault="00736ECD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12 </w:t>
            </w:r>
            <w:r w:rsidR="00911DB7">
              <w:rPr>
                <w:rFonts w:ascii="Times New Roman" w:eastAsia="Times New Roman" w:hAnsi="Times New Roman"/>
                <w:sz w:val="24"/>
                <w:szCs w:val="24"/>
              </w:rPr>
              <w:t xml:space="preserve">Речь точная и </w:t>
            </w:r>
            <w:proofErr w:type="gramStart"/>
            <w:r w:rsidR="00911DB7">
              <w:rPr>
                <w:rFonts w:ascii="Times New Roman" w:eastAsia="Times New Roman" w:hAnsi="Times New Roman"/>
                <w:sz w:val="24"/>
                <w:szCs w:val="24"/>
              </w:rPr>
              <w:t>выразительная .</w:t>
            </w:r>
            <w:proofErr w:type="gramEnd"/>
            <w:r w:rsidR="00911DB7">
              <w:rPr>
                <w:rFonts w:ascii="Times New Roman" w:eastAsia="Times New Roman" w:hAnsi="Times New Roman"/>
                <w:sz w:val="24"/>
                <w:szCs w:val="24"/>
              </w:rPr>
              <w:t xml:space="preserve"> О</w:t>
            </w:r>
            <w:r w:rsidR="00BD10A7" w:rsidRPr="00235903">
              <w:rPr>
                <w:rFonts w:ascii="Times New Roman" w:eastAsia="Times New Roman" w:hAnsi="Times New Roman"/>
                <w:sz w:val="24"/>
                <w:szCs w:val="24"/>
              </w:rPr>
              <w:t>сновные лексические нормы.</w:t>
            </w:r>
          </w:p>
        </w:tc>
        <w:tc>
          <w:tcPr>
            <w:tcW w:w="7654" w:type="dxa"/>
          </w:tcPr>
          <w:p w14:paraId="33AB2294" w14:textId="77777777" w:rsidR="00BD10A7" w:rsidRPr="00235903" w:rsidRDefault="00BD10A7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       Понятие о лексикологии, лексической норме. Основных нарушениях лексической нормы.</w:t>
            </w:r>
          </w:p>
          <w:p w14:paraId="475A5C5C" w14:textId="77777777" w:rsidR="00BD10A7" w:rsidRPr="00235903" w:rsidRDefault="00BD10A7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       Толковый словарь и стилистические пометы </w:t>
            </w:r>
            <w:proofErr w:type="gramStart"/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в  толковом</w:t>
            </w:r>
            <w:proofErr w:type="gramEnd"/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словаре. Словари </w:t>
            </w:r>
            <w:proofErr w:type="gramStart"/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Ожегова,  Даля</w:t>
            </w:r>
            <w:proofErr w:type="gramEnd"/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,  Ушакова.</w:t>
            </w:r>
          </w:p>
          <w:p w14:paraId="70961208" w14:textId="77777777" w:rsidR="00BD10A7" w:rsidRPr="00235903" w:rsidRDefault="00BD10A7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Основные нормы словоупотребления6 правильность выбора слова, максимально соответствующего обозначенному им предмету или явлению реальной действительности.  Лексическая сочетаемость </w:t>
            </w:r>
            <w:proofErr w:type="gramStart"/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слов .</w:t>
            </w:r>
            <w:proofErr w:type="gramEnd"/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Речевые ошибки.</w:t>
            </w:r>
          </w:p>
          <w:p w14:paraId="483EAA3A" w14:textId="77777777" w:rsidR="00BD10A7" w:rsidRPr="00235903" w:rsidRDefault="00BD10A7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Лексические нормы</w:t>
            </w:r>
            <w:r w:rsidR="00A819F8"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употребления имен существительных, прилагательных, глаголов в современном русском литературном языке. Орфографический практикум</w:t>
            </w:r>
          </w:p>
        </w:tc>
        <w:tc>
          <w:tcPr>
            <w:tcW w:w="992" w:type="dxa"/>
          </w:tcPr>
          <w:p w14:paraId="27154D83" w14:textId="77777777" w:rsidR="00BD10A7" w:rsidRPr="00235903" w:rsidRDefault="00BD10A7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§ 12</w:t>
            </w:r>
          </w:p>
          <w:p w14:paraId="774B5747" w14:textId="77777777" w:rsidR="00BD10A7" w:rsidRPr="00235903" w:rsidRDefault="00BD10A7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206043F1" w14:textId="77777777" w:rsidR="00BD10A7" w:rsidRPr="00235903" w:rsidRDefault="004E2758" w:rsidP="004E2758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893E05" w:rsidRPr="00235903" w14:paraId="57009485" w14:textId="77777777" w:rsidTr="00235903">
        <w:trPr>
          <w:gridAfter w:val="1"/>
          <w:wAfter w:w="7" w:type="dxa"/>
          <w:trHeight w:val="1380"/>
        </w:trPr>
        <w:tc>
          <w:tcPr>
            <w:tcW w:w="568" w:type="dxa"/>
          </w:tcPr>
          <w:p w14:paraId="395372BE" w14:textId="77777777" w:rsidR="00893E05" w:rsidRPr="00235903" w:rsidRDefault="0018766B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14:paraId="5165C5DA" w14:textId="24FCFE22" w:rsidR="00893E05" w:rsidRPr="00B86802" w:rsidRDefault="002A5CED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  <w:r w:rsidR="00B86802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14:paraId="48642C70" w14:textId="77777777" w:rsidR="00893E05" w:rsidRPr="00235903" w:rsidRDefault="00893E05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gridSpan w:val="3"/>
          </w:tcPr>
          <w:p w14:paraId="4609A246" w14:textId="77777777" w:rsidR="00893E05" w:rsidRPr="00235903" w:rsidRDefault="00736ECD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  <w:r w:rsidR="00893E05" w:rsidRPr="00235903">
              <w:rPr>
                <w:rFonts w:ascii="Times New Roman" w:eastAsia="Times New Roman" w:hAnsi="Times New Roman"/>
                <w:sz w:val="24"/>
                <w:szCs w:val="24"/>
              </w:rPr>
              <w:t>Стилистическая окраска слова</w:t>
            </w:r>
          </w:p>
        </w:tc>
        <w:tc>
          <w:tcPr>
            <w:tcW w:w="7654" w:type="dxa"/>
          </w:tcPr>
          <w:p w14:paraId="7AA32C3F" w14:textId="77777777" w:rsidR="00893E05" w:rsidRPr="00235903" w:rsidRDefault="00893E05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BD10A7"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Стилистическая окраска слова и стилистические нормы употребления имен существительных, </w:t>
            </w:r>
            <w:proofErr w:type="gramStart"/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прилагательных ,</w:t>
            </w:r>
            <w:proofErr w:type="gramEnd"/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глаголов в речи.</w:t>
            </w:r>
          </w:p>
          <w:p w14:paraId="60E55E67" w14:textId="77777777" w:rsidR="00893E05" w:rsidRPr="00235903" w:rsidRDefault="00893E05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BD10A7"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</w:t>
            </w: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Стилистические синонимы книжные и нейтральные.</w:t>
            </w:r>
          </w:p>
          <w:p w14:paraId="5A637673" w14:textId="77777777" w:rsidR="00893E05" w:rsidRPr="00235903" w:rsidRDefault="00BD10A7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</w:t>
            </w:r>
            <w:r w:rsidR="00893E05" w:rsidRPr="00235903">
              <w:rPr>
                <w:rFonts w:ascii="Times New Roman" w:eastAsia="Times New Roman" w:hAnsi="Times New Roman"/>
                <w:sz w:val="24"/>
                <w:szCs w:val="24"/>
              </w:rPr>
              <w:t>Стилистические синонимы разговорные и нейтральные.</w:t>
            </w:r>
          </w:p>
          <w:p w14:paraId="34C3FC3C" w14:textId="77777777" w:rsidR="00893E05" w:rsidRPr="00235903" w:rsidRDefault="00893E05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Орфографический и пунктуационный практикум</w:t>
            </w:r>
          </w:p>
        </w:tc>
        <w:tc>
          <w:tcPr>
            <w:tcW w:w="992" w:type="dxa"/>
          </w:tcPr>
          <w:p w14:paraId="5DB05732" w14:textId="77777777" w:rsidR="00893E05" w:rsidRPr="00235903" w:rsidRDefault="00893E05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§ 13</w:t>
            </w:r>
          </w:p>
          <w:p w14:paraId="510E0B5B" w14:textId="77777777" w:rsidR="00893E05" w:rsidRPr="00235903" w:rsidRDefault="00893E05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22D67502" w14:textId="77777777" w:rsidR="00893E05" w:rsidRPr="00235903" w:rsidRDefault="00893E05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  <w:p w14:paraId="18538421" w14:textId="77777777" w:rsidR="00893E05" w:rsidRPr="00235903" w:rsidRDefault="00893E05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D10A7" w:rsidRPr="00235903" w14:paraId="400F7781" w14:textId="77777777" w:rsidTr="00235903">
        <w:trPr>
          <w:gridAfter w:val="1"/>
          <w:wAfter w:w="7" w:type="dxa"/>
          <w:trHeight w:val="2208"/>
        </w:trPr>
        <w:tc>
          <w:tcPr>
            <w:tcW w:w="568" w:type="dxa"/>
          </w:tcPr>
          <w:p w14:paraId="4C4E8470" w14:textId="77777777" w:rsidR="00BD10A7" w:rsidRPr="00235903" w:rsidRDefault="0018766B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14:paraId="7B3B9985" w14:textId="7345F581" w:rsidR="00BD10A7" w:rsidRPr="00B86802" w:rsidRDefault="00093992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2A5CE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</w:t>
            </w:r>
            <w:r w:rsidR="00B86802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14:paraId="387D858B" w14:textId="77777777" w:rsidR="00BD10A7" w:rsidRPr="00235903" w:rsidRDefault="00BD10A7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gridSpan w:val="3"/>
          </w:tcPr>
          <w:p w14:paraId="4278F3A5" w14:textId="77777777" w:rsidR="00BD10A7" w:rsidRPr="00235903" w:rsidRDefault="00736ECD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14 </w:t>
            </w:r>
            <w:r w:rsidR="00BD10A7" w:rsidRPr="00235903">
              <w:rPr>
                <w:rFonts w:ascii="Times New Roman" w:eastAsia="Times New Roman" w:hAnsi="Times New Roman"/>
                <w:sz w:val="24"/>
                <w:szCs w:val="24"/>
              </w:rPr>
              <w:t>Речь правильная. Основные грамматические нормы.</w:t>
            </w:r>
          </w:p>
        </w:tc>
        <w:tc>
          <w:tcPr>
            <w:tcW w:w="7654" w:type="dxa"/>
          </w:tcPr>
          <w:p w14:paraId="3527EC17" w14:textId="77777777" w:rsidR="00BD10A7" w:rsidRPr="00235903" w:rsidRDefault="008057F6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</w:t>
            </w:r>
            <w:r w:rsidR="00BD10A7" w:rsidRPr="00235903">
              <w:rPr>
                <w:rFonts w:ascii="Times New Roman" w:eastAsia="Times New Roman" w:hAnsi="Times New Roman"/>
                <w:sz w:val="24"/>
                <w:szCs w:val="24"/>
              </w:rPr>
              <w:t>Основные грамматические нормы современного литературного языка. Категория рода: род заимствованных несклоняемых имен существительных.  Формы существительных мужского рода множественного числа с окончанием –а(я</w:t>
            </w:r>
            <w:proofErr w:type="gramStart"/>
            <w:r w:rsidR="00BD10A7"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),   </w:t>
            </w:r>
            <w:proofErr w:type="gramEnd"/>
            <w:r w:rsidR="00BD10A7" w:rsidRPr="00235903">
              <w:rPr>
                <w:rFonts w:ascii="Times New Roman" w:eastAsia="Times New Roman" w:hAnsi="Times New Roman"/>
                <w:sz w:val="24"/>
                <w:szCs w:val="24"/>
              </w:rPr>
              <w:t>-ы(и),   различающие по смыслу.</w:t>
            </w:r>
          </w:p>
          <w:p w14:paraId="5798FE74" w14:textId="77777777" w:rsidR="00BD10A7" w:rsidRPr="00235903" w:rsidRDefault="008057F6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  <w:r w:rsidR="00BD10A7"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Роль </w:t>
            </w:r>
            <w:proofErr w:type="spellStart"/>
            <w:r w:rsidR="00BD10A7" w:rsidRPr="00235903">
              <w:rPr>
                <w:rFonts w:ascii="Times New Roman" w:eastAsia="Times New Roman" w:hAnsi="Times New Roman"/>
                <w:sz w:val="24"/>
                <w:szCs w:val="24"/>
              </w:rPr>
              <w:t>несклояемых</w:t>
            </w:r>
            <w:proofErr w:type="spellEnd"/>
            <w:r w:rsidR="00BD10A7"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географических названий. Аббревиатур.</w:t>
            </w:r>
          </w:p>
          <w:p w14:paraId="236688A6" w14:textId="77777777" w:rsidR="00BD10A7" w:rsidRPr="00235903" w:rsidRDefault="008057F6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  <w:r w:rsidR="00BD10A7"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Формы </w:t>
            </w:r>
            <w:proofErr w:type="gramStart"/>
            <w:r w:rsidR="00BD10A7" w:rsidRPr="00235903">
              <w:rPr>
                <w:rFonts w:ascii="Times New Roman" w:eastAsia="Times New Roman" w:hAnsi="Times New Roman"/>
                <w:sz w:val="24"/>
                <w:szCs w:val="24"/>
              </w:rPr>
              <w:t>родительного  падежа</w:t>
            </w:r>
            <w:proofErr w:type="gramEnd"/>
            <w:r w:rsidR="00BD10A7"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множественного  числа существительных.</w:t>
            </w:r>
          </w:p>
          <w:p w14:paraId="2F952059" w14:textId="77777777" w:rsidR="00BD10A7" w:rsidRPr="00235903" w:rsidRDefault="008057F6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</w:t>
            </w:r>
            <w:r w:rsidR="00BD10A7" w:rsidRPr="00235903">
              <w:rPr>
                <w:rFonts w:ascii="Times New Roman" w:eastAsia="Times New Roman" w:hAnsi="Times New Roman"/>
                <w:sz w:val="24"/>
                <w:szCs w:val="24"/>
              </w:rPr>
              <w:t>Ошибки в построении предложений, связанные с нарушениями грамматической нормы. Орфографический практикум.</w:t>
            </w:r>
          </w:p>
        </w:tc>
        <w:tc>
          <w:tcPr>
            <w:tcW w:w="992" w:type="dxa"/>
          </w:tcPr>
          <w:p w14:paraId="0706BA39" w14:textId="77777777" w:rsidR="00BD10A7" w:rsidRPr="00235903" w:rsidRDefault="00BD10A7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§ 14</w:t>
            </w:r>
          </w:p>
          <w:p w14:paraId="2822BF8D" w14:textId="77777777" w:rsidR="00BD10A7" w:rsidRPr="00235903" w:rsidRDefault="00BD10A7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581B4975" w14:textId="77777777" w:rsidR="00BD10A7" w:rsidRPr="00235903" w:rsidRDefault="00BD10A7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  <w:p w14:paraId="29DDE10D" w14:textId="77777777" w:rsidR="00BD10A7" w:rsidRPr="00235903" w:rsidRDefault="00BD10A7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D10A7" w:rsidRPr="00235903" w14:paraId="6738FF90" w14:textId="77777777" w:rsidTr="00235903">
        <w:trPr>
          <w:gridAfter w:val="1"/>
          <w:wAfter w:w="7" w:type="dxa"/>
          <w:trHeight w:val="3036"/>
        </w:trPr>
        <w:tc>
          <w:tcPr>
            <w:tcW w:w="568" w:type="dxa"/>
          </w:tcPr>
          <w:p w14:paraId="2C686A27" w14:textId="77777777" w:rsidR="00BD10A7" w:rsidRPr="00235903" w:rsidRDefault="0018766B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17</w:t>
            </w:r>
          </w:p>
          <w:p w14:paraId="3CBD2F49" w14:textId="77777777" w:rsidR="004D57FF" w:rsidRPr="00235903" w:rsidRDefault="004D57FF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0CBEA8C" w14:textId="77777777" w:rsidR="004D57FF" w:rsidRPr="00235903" w:rsidRDefault="004D57FF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9F1CD55" w14:textId="3315B2C3" w:rsidR="00BD10A7" w:rsidRPr="00235903" w:rsidRDefault="002A5CED" w:rsidP="002A5CED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30.12.</w:t>
            </w:r>
          </w:p>
        </w:tc>
        <w:tc>
          <w:tcPr>
            <w:tcW w:w="1134" w:type="dxa"/>
          </w:tcPr>
          <w:p w14:paraId="7C5F12DD" w14:textId="77777777" w:rsidR="00BD10A7" w:rsidRPr="00235903" w:rsidRDefault="00BD10A7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gridSpan w:val="3"/>
          </w:tcPr>
          <w:p w14:paraId="66639215" w14:textId="77777777" w:rsidR="00BD10A7" w:rsidRPr="00235903" w:rsidRDefault="00736ECD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15 </w:t>
            </w:r>
            <w:r w:rsidR="00BD10A7" w:rsidRPr="00235903">
              <w:rPr>
                <w:rFonts w:ascii="Times New Roman" w:eastAsia="Times New Roman" w:hAnsi="Times New Roman"/>
                <w:sz w:val="24"/>
                <w:szCs w:val="24"/>
              </w:rPr>
              <w:t>Речевой этикет: нормы и традиции.</w:t>
            </w:r>
          </w:p>
        </w:tc>
        <w:tc>
          <w:tcPr>
            <w:tcW w:w="7654" w:type="dxa"/>
          </w:tcPr>
          <w:p w14:paraId="14E81BC1" w14:textId="77777777" w:rsidR="00BD10A7" w:rsidRPr="00235903" w:rsidRDefault="008057F6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  <w:r w:rsidR="00BD10A7" w:rsidRPr="00235903">
              <w:rPr>
                <w:rFonts w:ascii="Times New Roman" w:eastAsia="Times New Roman" w:hAnsi="Times New Roman"/>
                <w:sz w:val="24"/>
                <w:szCs w:val="24"/>
              </w:rPr>
              <w:t>Правила речевого этикета: нормы и традиции, Устойчивые формулы речевого этикета в общении.  Обращение в русском речевом этикете.  История этикетной формулы обращения в русском языке.</w:t>
            </w:r>
          </w:p>
          <w:p w14:paraId="277D72B6" w14:textId="77777777" w:rsidR="00BD10A7" w:rsidRPr="00235903" w:rsidRDefault="008057F6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</w:t>
            </w:r>
            <w:r w:rsidR="00BD10A7" w:rsidRPr="00235903">
              <w:rPr>
                <w:rFonts w:ascii="Times New Roman" w:eastAsia="Times New Roman" w:hAnsi="Times New Roman"/>
                <w:sz w:val="24"/>
                <w:szCs w:val="24"/>
              </w:rPr>
              <w:t>Особенности употребления в качестве обращений собственных имен, названий людей, по профессии, должности; по возрасту и полу</w:t>
            </w:r>
          </w:p>
          <w:p w14:paraId="12A6816B" w14:textId="77777777" w:rsidR="00BD10A7" w:rsidRPr="00235903" w:rsidRDefault="00BD10A7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Орфографический практикум</w:t>
            </w:r>
          </w:p>
          <w:p w14:paraId="18BF9C6C" w14:textId="77777777" w:rsidR="00BD10A7" w:rsidRPr="00235903" w:rsidRDefault="008057F6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</w:t>
            </w:r>
            <w:proofErr w:type="gramStart"/>
            <w:r w:rsidR="00BD10A7" w:rsidRPr="00235903">
              <w:rPr>
                <w:rFonts w:ascii="Times New Roman" w:eastAsia="Times New Roman" w:hAnsi="Times New Roman"/>
                <w:sz w:val="24"/>
                <w:szCs w:val="24"/>
              </w:rPr>
              <w:t>Обращение  как</w:t>
            </w:r>
            <w:proofErr w:type="gramEnd"/>
            <w:r w:rsidR="00BD10A7"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показатель степени воспитанности человека, отношения к собеседнику, эмоционального состояния. Обращения в официальной и неофициальной речевой ситуации. Современные формулы обращения к незнакомому человеку, Употребление формы «он». Ключевые слова раздела. Обобщение материала</w:t>
            </w:r>
          </w:p>
        </w:tc>
        <w:tc>
          <w:tcPr>
            <w:tcW w:w="992" w:type="dxa"/>
          </w:tcPr>
          <w:p w14:paraId="09E097B5" w14:textId="77777777" w:rsidR="00BD10A7" w:rsidRPr="00235903" w:rsidRDefault="00BD10A7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§ 15</w:t>
            </w:r>
          </w:p>
          <w:p w14:paraId="08289E46" w14:textId="77777777" w:rsidR="00BD10A7" w:rsidRPr="00235903" w:rsidRDefault="00BD10A7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194C9AA8" w14:textId="77777777" w:rsidR="00BD10A7" w:rsidRPr="00235903" w:rsidRDefault="00BD10A7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  <w:p w14:paraId="2AD5CD7D" w14:textId="77777777" w:rsidR="00BD10A7" w:rsidRPr="00235903" w:rsidRDefault="00BD10A7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93E05" w:rsidRPr="00235903" w14:paraId="0A12CA4E" w14:textId="77777777" w:rsidTr="00235903">
        <w:trPr>
          <w:gridAfter w:val="1"/>
          <w:wAfter w:w="7" w:type="dxa"/>
        </w:trPr>
        <w:tc>
          <w:tcPr>
            <w:tcW w:w="568" w:type="dxa"/>
          </w:tcPr>
          <w:p w14:paraId="10B11846" w14:textId="77777777" w:rsidR="00893E05" w:rsidRPr="00235903" w:rsidRDefault="0018766B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14:paraId="74FCEA8D" w14:textId="5A980C7B" w:rsidR="00893E05" w:rsidRPr="00B10CCD" w:rsidRDefault="002A5CED" w:rsidP="00893E05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  <w:r w:rsidR="00BC1BD4">
              <w:rPr>
                <w:rFonts w:ascii="Times New Roman" w:eastAsia="Times New Roman" w:hAnsi="Times New Roman"/>
                <w:sz w:val="24"/>
                <w:szCs w:val="24"/>
              </w:rPr>
              <w:t>.01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январь</w:t>
            </w:r>
            <w:r w:rsidR="00BC1BD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14:paraId="25BF1B1C" w14:textId="77777777" w:rsidR="00893E05" w:rsidRPr="00235903" w:rsidRDefault="00893E05" w:rsidP="00893E0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gridSpan w:val="3"/>
          </w:tcPr>
          <w:p w14:paraId="2F7FCCA0" w14:textId="77777777" w:rsidR="00893E05" w:rsidRPr="00235903" w:rsidRDefault="00893E05" w:rsidP="00893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Проверочная работа( представление проектов, результатов исследовательских работ)</w:t>
            </w:r>
          </w:p>
        </w:tc>
        <w:tc>
          <w:tcPr>
            <w:tcW w:w="7654" w:type="dxa"/>
          </w:tcPr>
          <w:p w14:paraId="54D9EC97" w14:textId="77777777" w:rsidR="00893E05" w:rsidRPr="00235903" w:rsidRDefault="00893E05" w:rsidP="00893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903">
              <w:rPr>
                <w:rFonts w:ascii="Times New Roman" w:hAnsi="Times New Roman" w:cs="Times New Roman"/>
                <w:sz w:val="24"/>
                <w:szCs w:val="24"/>
              </w:rPr>
              <w:t>прослушивание и оценка проектных работ</w:t>
            </w:r>
          </w:p>
        </w:tc>
        <w:tc>
          <w:tcPr>
            <w:tcW w:w="992" w:type="dxa"/>
          </w:tcPr>
          <w:p w14:paraId="47564E39" w14:textId="77777777" w:rsidR="00893E05" w:rsidRPr="00235903" w:rsidRDefault="00893E05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§1-15</w:t>
            </w:r>
          </w:p>
        </w:tc>
        <w:tc>
          <w:tcPr>
            <w:tcW w:w="567" w:type="dxa"/>
          </w:tcPr>
          <w:p w14:paraId="5503B3BA" w14:textId="77777777" w:rsidR="00893E05" w:rsidRPr="00235903" w:rsidRDefault="00893E05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893E05" w:rsidRPr="00235903" w14:paraId="699CB020" w14:textId="77777777" w:rsidTr="007B518F">
        <w:trPr>
          <w:gridAfter w:val="1"/>
          <w:wAfter w:w="7" w:type="dxa"/>
        </w:trPr>
        <w:tc>
          <w:tcPr>
            <w:tcW w:w="14176" w:type="dxa"/>
            <w:gridSpan w:val="7"/>
          </w:tcPr>
          <w:p w14:paraId="0DE7BCC0" w14:textId="77777777" w:rsidR="00893E05" w:rsidRPr="00235903" w:rsidRDefault="00893E05" w:rsidP="00893E05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                                                          Раздел.3. Речь. Текст.</w:t>
            </w:r>
          </w:p>
        </w:tc>
        <w:tc>
          <w:tcPr>
            <w:tcW w:w="992" w:type="dxa"/>
          </w:tcPr>
          <w:p w14:paraId="0E40BDE3" w14:textId="77777777" w:rsidR="00893E05" w:rsidRPr="00235903" w:rsidRDefault="00893E05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4C1606A" w14:textId="35D33AF7" w:rsidR="00893E05" w:rsidRPr="00235903" w:rsidRDefault="00FD40C2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893E05" w:rsidRPr="00235903" w14:paraId="3F322B06" w14:textId="77777777" w:rsidTr="00235903">
        <w:trPr>
          <w:gridAfter w:val="1"/>
          <w:wAfter w:w="7" w:type="dxa"/>
        </w:trPr>
        <w:tc>
          <w:tcPr>
            <w:tcW w:w="568" w:type="dxa"/>
          </w:tcPr>
          <w:p w14:paraId="3B1DB1DD" w14:textId="77777777" w:rsidR="00893E05" w:rsidRPr="00235903" w:rsidRDefault="0018766B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559" w:type="dxa"/>
          </w:tcPr>
          <w:p w14:paraId="7D3D36E2" w14:textId="4AC0F64D" w:rsidR="00893E05" w:rsidRPr="00B86802" w:rsidRDefault="00093992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2A5CE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</w:t>
            </w:r>
            <w:r w:rsidR="00B86802">
              <w:rPr>
                <w:rFonts w:ascii="Times New Roman" w:eastAsia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14:paraId="306F86DF" w14:textId="77777777" w:rsidR="00893E05" w:rsidRPr="00235903" w:rsidRDefault="00893E05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gridSpan w:val="3"/>
          </w:tcPr>
          <w:p w14:paraId="4195DBC6" w14:textId="77777777" w:rsidR="00893E05" w:rsidRPr="00235903" w:rsidRDefault="00736ECD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16 </w:t>
            </w:r>
            <w:r w:rsidR="00893E05" w:rsidRPr="00235903">
              <w:rPr>
                <w:rFonts w:ascii="Times New Roman" w:eastAsia="Times New Roman" w:hAnsi="Times New Roman"/>
                <w:sz w:val="24"/>
                <w:szCs w:val="24"/>
              </w:rPr>
              <w:t>Язык и речь</w:t>
            </w:r>
          </w:p>
        </w:tc>
        <w:tc>
          <w:tcPr>
            <w:tcW w:w="7654" w:type="dxa"/>
          </w:tcPr>
          <w:p w14:paraId="2D1D0EB3" w14:textId="77777777" w:rsidR="00893E05" w:rsidRPr="00235903" w:rsidRDefault="00893E05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Понятие о соотношении языка и </w:t>
            </w:r>
            <w:proofErr w:type="gramStart"/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речи:  владение</w:t>
            </w:r>
            <w:proofErr w:type="gramEnd"/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языком; правильная и выразительная речь. Виды речевой деятельности: слушание, говорение, чтение, письмо. Орфографический  практикум</w:t>
            </w:r>
          </w:p>
        </w:tc>
        <w:tc>
          <w:tcPr>
            <w:tcW w:w="992" w:type="dxa"/>
          </w:tcPr>
          <w:p w14:paraId="4EC9C5B7" w14:textId="77777777" w:rsidR="00893E05" w:rsidRPr="00235903" w:rsidRDefault="00893E05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§ 16</w:t>
            </w:r>
          </w:p>
        </w:tc>
        <w:tc>
          <w:tcPr>
            <w:tcW w:w="567" w:type="dxa"/>
          </w:tcPr>
          <w:p w14:paraId="2DB2CB68" w14:textId="77777777" w:rsidR="00893E05" w:rsidRPr="00235903" w:rsidRDefault="00893E05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BD10A7" w:rsidRPr="00235903" w14:paraId="0223162E" w14:textId="77777777" w:rsidTr="00235903">
        <w:trPr>
          <w:gridAfter w:val="1"/>
          <w:wAfter w:w="7" w:type="dxa"/>
          <w:trHeight w:val="1380"/>
        </w:trPr>
        <w:tc>
          <w:tcPr>
            <w:tcW w:w="568" w:type="dxa"/>
          </w:tcPr>
          <w:p w14:paraId="02A961A5" w14:textId="77777777" w:rsidR="00BD10A7" w:rsidRPr="00235903" w:rsidRDefault="0018766B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14:paraId="3713AFF6" w14:textId="7957ADDB" w:rsidR="00BD10A7" w:rsidRPr="00B86802" w:rsidRDefault="00BC1BD4" w:rsidP="00BC1BD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1BD4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2A5CED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Pr="00BC1BD4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2A5CED">
              <w:rPr>
                <w:rFonts w:ascii="Times New Roman" w:eastAsia="Times New Roman" w:hAnsi="Times New Roman"/>
                <w:sz w:val="24"/>
                <w:szCs w:val="24"/>
              </w:rPr>
              <w:t xml:space="preserve">02 </w:t>
            </w:r>
          </w:p>
        </w:tc>
        <w:tc>
          <w:tcPr>
            <w:tcW w:w="1134" w:type="dxa"/>
          </w:tcPr>
          <w:p w14:paraId="095252FB" w14:textId="77777777" w:rsidR="00BD10A7" w:rsidRPr="00235903" w:rsidRDefault="00BD10A7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gridSpan w:val="3"/>
          </w:tcPr>
          <w:p w14:paraId="36460CCC" w14:textId="77777777" w:rsidR="00BD10A7" w:rsidRPr="00235903" w:rsidRDefault="00736ECD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  <w:r w:rsidR="00BD10A7" w:rsidRPr="00235903">
              <w:rPr>
                <w:rFonts w:ascii="Times New Roman" w:eastAsia="Times New Roman" w:hAnsi="Times New Roman"/>
                <w:sz w:val="24"/>
                <w:szCs w:val="24"/>
              </w:rPr>
              <w:t>Средства выразительности устной речи</w:t>
            </w:r>
          </w:p>
        </w:tc>
        <w:tc>
          <w:tcPr>
            <w:tcW w:w="7654" w:type="dxa"/>
          </w:tcPr>
          <w:p w14:paraId="3865CEFE" w14:textId="77777777" w:rsidR="00BD10A7" w:rsidRPr="00235903" w:rsidRDefault="008057F6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  <w:r w:rsidR="00BD10A7"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Выразительность речи. Понятие об интонации: </w:t>
            </w:r>
            <w:proofErr w:type="gramStart"/>
            <w:r w:rsidR="00BD10A7" w:rsidRPr="00235903">
              <w:rPr>
                <w:rFonts w:ascii="Times New Roman" w:eastAsia="Times New Roman" w:hAnsi="Times New Roman"/>
                <w:sz w:val="24"/>
                <w:szCs w:val="24"/>
              </w:rPr>
              <w:t>громкость ,</w:t>
            </w:r>
            <w:proofErr w:type="gramEnd"/>
            <w:r w:rsidR="00BD10A7"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тон, тембр, паузы.  Интонация как средство выражение эмоций. Орфографический и пунктуационный практикум.</w:t>
            </w:r>
          </w:p>
          <w:p w14:paraId="34C2BACB" w14:textId="77777777" w:rsidR="00BD10A7" w:rsidRPr="00235903" w:rsidRDefault="008057F6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        </w:t>
            </w:r>
            <w:r w:rsidR="00BD10A7"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Средства </w:t>
            </w:r>
            <w:proofErr w:type="spellStart"/>
            <w:r w:rsidR="00BD10A7" w:rsidRPr="00235903">
              <w:rPr>
                <w:rFonts w:ascii="Times New Roman" w:eastAsia="Times New Roman" w:hAnsi="Times New Roman"/>
                <w:sz w:val="24"/>
                <w:szCs w:val="24"/>
              </w:rPr>
              <w:t>выразиельной</w:t>
            </w:r>
            <w:proofErr w:type="spellEnd"/>
            <w:r w:rsidR="00BD10A7"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устной речи: логическое ударение, движение тона. Скороговорки как средство тренировки четкого произношения.</w:t>
            </w:r>
          </w:p>
        </w:tc>
        <w:tc>
          <w:tcPr>
            <w:tcW w:w="992" w:type="dxa"/>
          </w:tcPr>
          <w:p w14:paraId="2D84D364" w14:textId="77777777" w:rsidR="00BD10A7" w:rsidRPr="00235903" w:rsidRDefault="00BD10A7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§ 17</w:t>
            </w:r>
          </w:p>
        </w:tc>
        <w:tc>
          <w:tcPr>
            <w:tcW w:w="567" w:type="dxa"/>
          </w:tcPr>
          <w:p w14:paraId="5BAE6E68" w14:textId="77777777" w:rsidR="00BD10A7" w:rsidRPr="00235903" w:rsidRDefault="00BD10A7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  <w:p w14:paraId="4DCE65C5" w14:textId="77777777" w:rsidR="00BD10A7" w:rsidRPr="00235903" w:rsidRDefault="00BD10A7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93E05" w:rsidRPr="00235903" w14:paraId="2B380453" w14:textId="77777777" w:rsidTr="00235903">
        <w:trPr>
          <w:gridAfter w:val="1"/>
          <w:wAfter w:w="7" w:type="dxa"/>
        </w:trPr>
        <w:tc>
          <w:tcPr>
            <w:tcW w:w="568" w:type="dxa"/>
          </w:tcPr>
          <w:p w14:paraId="17168D7F" w14:textId="77777777" w:rsidR="00893E05" w:rsidRPr="00235903" w:rsidRDefault="0018766B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559" w:type="dxa"/>
          </w:tcPr>
          <w:p w14:paraId="573F101D" w14:textId="70B0E4FC" w:rsidR="00893E05" w:rsidRPr="00653167" w:rsidRDefault="002A5CED" w:rsidP="00BC1BD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653167">
              <w:rPr>
                <w:rFonts w:ascii="Times New Roman" w:eastAsia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14:paraId="295A0440" w14:textId="77777777" w:rsidR="00893E05" w:rsidRPr="00235903" w:rsidRDefault="00893E05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gridSpan w:val="3"/>
          </w:tcPr>
          <w:p w14:paraId="7D61CB4F" w14:textId="77777777" w:rsidR="00893E05" w:rsidRPr="00235903" w:rsidRDefault="00736ECD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  <w:r w:rsidR="00893E05" w:rsidRPr="00235903">
              <w:rPr>
                <w:rFonts w:ascii="Times New Roman" w:eastAsia="Times New Roman" w:hAnsi="Times New Roman"/>
                <w:sz w:val="24"/>
                <w:szCs w:val="24"/>
              </w:rPr>
              <w:t>Формы речи: монолог и диалог.</w:t>
            </w:r>
          </w:p>
        </w:tc>
        <w:tc>
          <w:tcPr>
            <w:tcW w:w="7654" w:type="dxa"/>
          </w:tcPr>
          <w:p w14:paraId="2BC1A184" w14:textId="77777777" w:rsidR="00893E05" w:rsidRPr="00235903" w:rsidRDefault="008057F6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П</w:t>
            </w:r>
            <w:r w:rsidR="00893E05" w:rsidRPr="00235903">
              <w:rPr>
                <w:rFonts w:ascii="Times New Roman" w:eastAsia="Times New Roman" w:hAnsi="Times New Roman"/>
                <w:sz w:val="24"/>
                <w:szCs w:val="24"/>
              </w:rPr>
              <w:t>ризнаки монолога и диалога. Составление монологического высказывания на выбранную тему. Разыгрывание диалогов в разных ситуациях общения. Орфографический практикум.</w:t>
            </w:r>
          </w:p>
        </w:tc>
        <w:tc>
          <w:tcPr>
            <w:tcW w:w="992" w:type="dxa"/>
          </w:tcPr>
          <w:p w14:paraId="3E5E1CB2" w14:textId="77777777" w:rsidR="00893E05" w:rsidRPr="00235903" w:rsidRDefault="00893E05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§ 18</w:t>
            </w:r>
          </w:p>
        </w:tc>
        <w:tc>
          <w:tcPr>
            <w:tcW w:w="567" w:type="dxa"/>
          </w:tcPr>
          <w:p w14:paraId="3B7FA70A" w14:textId="77777777" w:rsidR="00893E05" w:rsidRPr="00235903" w:rsidRDefault="00893E05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893E05" w:rsidRPr="00235903" w14:paraId="1176C9EA" w14:textId="77777777" w:rsidTr="00235903">
        <w:trPr>
          <w:gridAfter w:val="1"/>
          <w:wAfter w:w="7" w:type="dxa"/>
          <w:trHeight w:val="828"/>
        </w:trPr>
        <w:tc>
          <w:tcPr>
            <w:tcW w:w="568" w:type="dxa"/>
          </w:tcPr>
          <w:p w14:paraId="1F0AA7E4" w14:textId="77777777" w:rsidR="00893E05" w:rsidRPr="00235903" w:rsidRDefault="0018766B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559" w:type="dxa"/>
          </w:tcPr>
          <w:p w14:paraId="76D79118" w14:textId="78654B85" w:rsidR="00893E05" w:rsidRPr="00B86802" w:rsidRDefault="00093992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2A5CE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</w:t>
            </w:r>
            <w:r w:rsidR="00B86802">
              <w:rPr>
                <w:rFonts w:ascii="Times New Roman" w:eastAsia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14:paraId="46E6398F" w14:textId="77777777" w:rsidR="00893E05" w:rsidRPr="00235903" w:rsidRDefault="00893E05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gridSpan w:val="3"/>
          </w:tcPr>
          <w:p w14:paraId="093AF5E6" w14:textId="77777777" w:rsidR="00893E05" w:rsidRPr="00235903" w:rsidRDefault="00736ECD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  <w:r w:rsidR="00893E05" w:rsidRPr="00235903">
              <w:rPr>
                <w:rFonts w:ascii="Times New Roman" w:eastAsia="Times New Roman" w:hAnsi="Times New Roman"/>
                <w:sz w:val="24"/>
                <w:szCs w:val="24"/>
              </w:rPr>
              <w:t>Текст и его строение.</w:t>
            </w:r>
          </w:p>
        </w:tc>
        <w:tc>
          <w:tcPr>
            <w:tcW w:w="7654" w:type="dxa"/>
          </w:tcPr>
          <w:p w14:paraId="35F82EF4" w14:textId="77777777" w:rsidR="00893E05" w:rsidRPr="00235903" w:rsidRDefault="008057F6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</w:t>
            </w:r>
            <w:r w:rsidR="00893E05"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Текст и его основные признаки. Смысловая часть, </w:t>
            </w:r>
            <w:proofErr w:type="spellStart"/>
            <w:r w:rsidR="00893E05" w:rsidRPr="00235903">
              <w:rPr>
                <w:rFonts w:ascii="Times New Roman" w:eastAsia="Times New Roman" w:hAnsi="Times New Roman"/>
                <w:sz w:val="24"/>
                <w:szCs w:val="24"/>
              </w:rPr>
              <w:t>микротема</w:t>
            </w:r>
            <w:proofErr w:type="spellEnd"/>
            <w:r w:rsidR="00893E05" w:rsidRPr="00235903">
              <w:rPr>
                <w:rFonts w:ascii="Times New Roman" w:eastAsia="Times New Roman" w:hAnsi="Times New Roman"/>
                <w:sz w:val="24"/>
                <w:szCs w:val="24"/>
              </w:rPr>
              <w:t>, ключевые слова.</w:t>
            </w:r>
          </w:p>
          <w:p w14:paraId="0D2E1B8A" w14:textId="77777777" w:rsidR="00893E05" w:rsidRPr="00235903" w:rsidRDefault="008057F6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</w:t>
            </w:r>
            <w:proofErr w:type="gramStart"/>
            <w:r w:rsidR="00893E05" w:rsidRPr="00235903">
              <w:rPr>
                <w:rFonts w:ascii="Times New Roman" w:eastAsia="Times New Roman" w:hAnsi="Times New Roman"/>
                <w:sz w:val="24"/>
                <w:szCs w:val="24"/>
              </w:rPr>
              <w:t>Как  строится</w:t>
            </w:r>
            <w:proofErr w:type="gramEnd"/>
            <w:r w:rsidR="00893E05"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текст.  Композиция текста: вступление, основная часть, заключение. Смысловая часть и абзац. Орфографический практикум.</w:t>
            </w:r>
          </w:p>
        </w:tc>
        <w:tc>
          <w:tcPr>
            <w:tcW w:w="992" w:type="dxa"/>
          </w:tcPr>
          <w:p w14:paraId="3CE328E4" w14:textId="77777777" w:rsidR="00893E05" w:rsidRPr="00235903" w:rsidRDefault="00893E05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§ 19</w:t>
            </w:r>
          </w:p>
        </w:tc>
        <w:tc>
          <w:tcPr>
            <w:tcW w:w="567" w:type="dxa"/>
          </w:tcPr>
          <w:p w14:paraId="71A48FA9" w14:textId="77777777" w:rsidR="00893E05" w:rsidRPr="00235903" w:rsidRDefault="00893E05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  <w:p w14:paraId="5128489F" w14:textId="77777777" w:rsidR="00893E05" w:rsidRPr="00235903" w:rsidRDefault="00893E05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93E05" w:rsidRPr="00235903" w14:paraId="5D8E32ED" w14:textId="77777777" w:rsidTr="00235903">
        <w:trPr>
          <w:gridAfter w:val="1"/>
          <w:wAfter w:w="7" w:type="dxa"/>
          <w:trHeight w:val="2484"/>
        </w:trPr>
        <w:tc>
          <w:tcPr>
            <w:tcW w:w="568" w:type="dxa"/>
          </w:tcPr>
          <w:p w14:paraId="152CDACC" w14:textId="77777777" w:rsidR="004277BD" w:rsidRPr="00235903" w:rsidRDefault="004277BD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23</w:t>
            </w:r>
          </w:p>
          <w:p w14:paraId="74D26DD7" w14:textId="77777777" w:rsidR="004277BD" w:rsidRPr="00235903" w:rsidRDefault="004277BD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7CCD7FA" w14:textId="77777777" w:rsidR="00893E05" w:rsidRPr="00235903" w:rsidRDefault="00893E05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798072B" w14:textId="76A06DC3" w:rsidR="007B3F23" w:rsidRPr="00235903" w:rsidRDefault="00BC1BD4" w:rsidP="00BC1BD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2A5CED">
              <w:rPr>
                <w:rFonts w:ascii="Times New Roman" w:eastAsia="Times New Roman" w:hAnsi="Times New Roman"/>
                <w:sz w:val="24"/>
                <w:szCs w:val="24"/>
              </w:rPr>
              <w:t xml:space="preserve">7.03 </w:t>
            </w:r>
          </w:p>
        </w:tc>
        <w:tc>
          <w:tcPr>
            <w:tcW w:w="1134" w:type="dxa"/>
          </w:tcPr>
          <w:p w14:paraId="1E57EC31" w14:textId="77777777" w:rsidR="00893E05" w:rsidRPr="00235903" w:rsidRDefault="00893E05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gridSpan w:val="3"/>
          </w:tcPr>
          <w:p w14:paraId="2E0CD91C" w14:textId="77777777" w:rsidR="00893E05" w:rsidRPr="00235903" w:rsidRDefault="00736ECD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20 </w:t>
            </w:r>
            <w:r w:rsidR="00893E05" w:rsidRPr="00235903">
              <w:rPr>
                <w:rFonts w:ascii="Times New Roman" w:eastAsia="Times New Roman" w:hAnsi="Times New Roman"/>
                <w:sz w:val="24"/>
                <w:szCs w:val="24"/>
              </w:rPr>
              <w:t>Композиционные особенности описания, повествования, рассуждения.</w:t>
            </w:r>
          </w:p>
        </w:tc>
        <w:tc>
          <w:tcPr>
            <w:tcW w:w="7654" w:type="dxa"/>
          </w:tcPr>
          <w:p w14:paraId="3DF1E1B0" w14:textId="77777777" w:rsidR="00893E05" w:rsidRPr="00235903" w:rsidRDefault="008057F6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</w:t>
            </w:r>
            <w:r w:rsidR="00893E05" w:rsidRPr="00235903">
              <w:rPr>
                <w:rFonts w:ascii="Times New Roman" w:eastAsia="Times New Roman" w:hAnsi="Times New Roman"/>
                <w:sz w:val="24"/>
                <w:szCs w:val="24"/>
              </w:rPr>
              <w:t>Общая характеристика содержания и композиции основных типов речи: описания, повествования, рассуждения.</w:t>
            </w:r>
          </w:p>
          <w:p w14:paraId="036BE09A" w14:textId="77777777" w:rsidR="00893E05" w:rsidRPr="00235903" w:rsidRDefault="008057F6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</w:t>
            </w:r>
            <w:r w:rsidR="00893E05"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Композиционные особенности описания: описания природы, описание помещения, описание человека, описание животного, описание </w:t>
            </w:r>
            <w:proofErr w:type="gramStart"/>
            <w:r w:rsidR="00893E05" w:rsidRPr="00235903">
              <w:rPr>
                <w:rFonts w:ascii="Times New Roman" w:eastAsia="Times New Roman" w:hAnsi="Times New Roman"/>
                <w:sz w:val="24"/>
                <w:szCs w:val="24"/>
              </w:rPr>
              <w:t>состояния(</w:t>
            </w:r>
            <w:proofErr w:type="gramEnd"/>
            <w:r w:rsidR="00893E05" w:rsidRPr="00235903">
              <w:rPr>
                <w:rFonts w:ascii="Times New Roman" w:eastAsia="Times New Roman" w:hAnsi="Times New Roman"/>
                <w:sz w:val="24"/>
                <w:szCs w:val="24"/>
              </w:rPr>
              <w:t>природы, человека)</w:t>
            </w:r>
          </w:p>
          <w:p w14:paraId="5C94283E" w14:textId="77777777" w:rsidR="00893E05" w:rsidRPr="00235903" w:rsidRDefault="008057F6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</w:t>
            </w:r>
            <w:r w:rsidR="00893E05" w:rsidRPr="00235903">
              <w:rPr>
                <w:rFonts w:ascii="Times New Roman" w:eastAsia="Times New Roman" w:hAnsi="Times New Roman"/>
                <w:sz w:val="24"/>
                <w:szCs w:val="24"/>
              </w:rPr>
              <w:t>Повествование как тип речи. Средства связи предложений в повествовании.</w:t>
            </w:r>
          </w:p>
          <w:p w14:paraId="3AD8CA7C" w14:textId="77777777" w:rsidR="00893E05" w:rsidRPr="00235903" w:rsidRDefault="00893E05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Рассуждение как тип речи. Виды рассуждения по коммуникативной задаче: рассуждение-объяснение, рассуждение-доказательство, рассуждение – размышление. Орфографический практикум.</w:t>
            </w:r>
          </w:p>
        </w:tc>
        <w:tc>
          <w:tcPr>
            <w:tcW w:w="992" w:type="dxa"/>
          </w:tcPr>
          <w:p w14:paraId="29DCC978" w14:textId="77777777" w:rsidR="00893E05" w:rsidRPr="00235903" w:rsidRDefault="00893E05" w:rsidP="00893E05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§ 20</w:t>
            </w:r>
          </w:p>
        </w:tc>
        <w:tc>
          <w:tcPr>
            <w:tcW w:w="567" w:type="dxa"/>
          </w:tcPr>
          <w:p w14:paraId="1629D2F1" w14:textId="2B6C38E3" w:rsidR="00893E05" w:rsidRPr="00235903" w:rsidRDefault="00FD40C2" w:rsidP="004E2758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BC00E4" w:rsidRPr="00235903" w14:paraId="5828174E" w14:textId="77777777" w:rsidTr="00235903">
        <w:trPr>
          <w:gridAfter w:val="1"/>
          <w:wAfter w:w="7" w:type="dxa"/>
          <w:trHeight w:val="1380"/>
        </w:trPr>
        <w:tc>
          <w:tcPr>
            <w:tcW w:w="568" w:type="dxa"/>
          </w:tcPr>
          <w:p w14:paraId="3344A3F6" w14:textId="77777777" w:rsidR="00BC00E4" w:rsidRPr="00235903" w:rsidRDefault="00BC00E4" w:rsidP="00BC00E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559" w:type="dxa"/>
          </w:tcPr>
          <w:p w14:paraId="6B52E37D" w14:textId="55C0C26D" w:rsidR="00BC00E4" w:rsidRPr="00235903" w:rsidRDefault="002A5CED" w:rsidP="0065316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</w:t>
            </w:r>
            <w:r w:rsidR="005278AC"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653167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  <w:r w:rsidR="005278AC" w:rsidRPr="00235903">
              <w:rPr>
                <w:rFonts w:ascii="Times New Roman" w:eastAsia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1134" w:type="dxa"/>
          </w:tcPr>
          <w:p w14:paraId="65EE2B6B" w14:textId="77777777" w:rsidR="00BC00E4" w:rsidRPr="00235903" w:rsidRDefault="00BC00E4" w:rsidP="00BC00E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gridSpan w:val="3"/>
          </w:tcPr>
          <w:p w14:paraId="7D048F32" w14:textId="77777777" w:rsidR="00BC00E4" w:rsidRPr="00235903" w:rsidRDefault="00BC00E4" w:rsidP="00BC00E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21Средства связи предложений и частей текста.</w:t>
            </w:r>
          </w:p>
        </w:tc>
        <w:tc>
          <w:tcPr>
            <w:tcW w:w="7654" w:type="dxa"/>
          </w:tcPr>
          <w:p w14:paraId="32F65D83" w14:textId="77777777" w:rsidR="00BC00E4" w:rsidRPr="00235903" w:rsidRDefault="00BC00E4" w:rsidP="00BC00E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Средства связи предложений и частей текста. Связь предложений с помощью союзов. Местоимений, форм слов, однокоренных слов, языковых и контекстных синонимов, анонимов, лексического повтора.</w:t>
            </w:r>
          </w:p>
          <w:p w14:paraId="306E373E" w14:textId="77777777" w:rsidR="00BC00E4" w:rsidRPr="00235903" w:rsidRDefault="00BC00E4" w:rsidP="00BC00E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         Последовательный, параллельный и комбинированный способы связи предложений. Орфографический и пунктуационный практикум.</w:t>
            </w:r>
          </w:p>
        </w:tc>
        <w:tc>
          <w:tcPr>
            <w:tcW w:w="992" w:type="dxa"/>
          </w:tcPr>
          <w:p w14:paraId="0F4A1866" w14:textId="77777777" w:rsidR="00BC00E4" w:rsidRPr="00235903" w:rsidRDefault="00BC00E4" w:rsidP="00BC00E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§ 21</w:t>
            </w:r>
          </w:p>
          <w:p w14:paraId="2896B07C" w14:textId="77777777" w:rsidR="00BC00E4" w:rsidRPr="00235903" w:rsidRDefault="00BC00E4" w:rsidP="00BC00E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37FD5E10" w14:textId="77777777" w:rsidR="00BC00E4" w:rsidRPr="00235903" w:rsidRDefault="00BC00E4" w:rsidP="00BC00E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  <w:p w14:paraId="0E0E5D90" w14:textId="77777777" w:rsidR="00BC00E4" w:rsidRPr="00235903" w:rsidRDefault="00BC00E4" w:rsidP="00BC00E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C00E4" w:rsidRPr="00235903" w14:paraId="6D380125" w14:textId="77777777" w:rsidTr="00235903">
        <w:trPr>
          <w:gridAfter w:val="1"/>
          <w:wAfter w:w="7" w:type="dxa"/>
          <w:trHeight w:val="1380"/>
        </w:trPr>
        <w:tc>
          <w:tcPr>
            <w:tcW w:w="568" w:type="dxa"/>
          </w:tcPr>
          <w:p w14:paraId="1512FBCE" w14:textId="77777777" w:rsidR="00BC00E4" w:rsidRPr="00235903" w:rsidRDefault="00BC00E4" w:rsidP="00BC00E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  <w:p w14:paraId="1452D9F7" w14:textId="77777777" w:rsidR="00BC00E4" w:rsidRPr="00235903" w:rsidRDefault="00BC00E4" w:rsidP="00BC00E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980A130" w14:textId="1E7656D0" w:rsidR="00BC00E4" w:rsidRPr="00B86802" w:rsidRDefault="002A5CED" w:rsidP="00BC00E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  <w:r w:rsidR="00B86802">
              <w:rPr>
                <w:rFonts w:ascii="Times New Roman" w:eastAsia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14:paraId="66B47AB6" w14:textId="77777777" w:rsidR="00BC00E4" w:rsidRPr="00235903" w:rsidRDefault="00BC00E4" w:rsidP="00BC00E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gridSpan w:val="3"/>
          </w:tcPr>
          <w:p w14:paraId="34D494E0" w14:textId="77777777" w:rsidR="00BC00E4" w:rsidRPr="00235903" w:rsidRDefault="00BC00E4" w:rsidP="00BC00E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22Функциональные разновидности языка</w:t>
            </w:r>
          </w:p>
        </w:tc>
        <w:tc>
          <w:tcPr>
            <w:tcW w:w="7654" w:type="dxa"/>
          </w:tcPr>
          <w:p w14:paraId="5A601969" w14:textId="77777777" w:rsidR="00BC00E4" w:rsidRPr="00235903" w:rsidRDefault="00BC00E4" w:rsidP="00BC00E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Сферы и ситуации общения и функциональные разновидности языка. Общая характеристика научного, официально- делового, публицистического стилей, разговорной речи, языка художественной литературы.</w:t>
            </w:r>
          </w:p>
          <w:p w14:paraId="33BBA84A" w14:textId="77777777" w:rsidR="00BC00E4" w:rsidRPr="00235903" w:rsidRDefault="00BC00E4" w:rsidP="00BC00E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Определение стилевой </w:t>
            </w:r>
            <w:proofErr w:type="gramStart"/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принадлежности  текста</w:t>
            </w:r>
            <w:proofErr w:type="gramEnd"/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: стилевые черты и языковые средства. Орфографический и пунктуационный практикум.</w:t>
            </w:r>
          </w:p>
        </w:tc>
        <w:tc>
          <w:tcPr>
            <w:tcW w:w="992" w:type="dxa"/>
          </w:tcPr>
          <w:p w14:paraId="4133DBE0" w14:textId="77777777" w:rsidR="00BC00E4" w:rsidRPr="00235903" w:rsidRDefault="00BC00E4" w:rsidP="00BC00E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§ 22</w:t>
            </w:r>
          </w:p>
        </w:tc>
        <w:tc>
          <w:tcPr>
            <w:tcW w:w="567" w:type="dxa"/>
          </w:tcPr>
          <w:p w14:paraId="7D86F4AA" w14:textId="77777777" w:rsidR="00BC00E4" w:rsidRPr="00235903" w:rsidRDefault="00BC00E4" w:rsidP="00BC00E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  <w:p w14:paraId="3D652B39" w14:textId="77777777" w:rsidR="00BC00E4" w:rsidRPr="00235903" w:rsidRDefault="00BC00E4" w:rsidP="00BC00E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C00E4" w:rsidRPr="00235903" w14:paraId="7B7BE665" w14:textId="77777777" w:rsidTr="00235903">
        <w:trPr>
          <w:gridAfter w:val="1"/>
          <w:wAfter w:w="7" w:type="dxa"/>
        </w:trPr>
        <w:tc>
          <w:tcPr>
            <w:tcW w:w="568" w:type="dxa"/>
          </w:tcPr>
          <w:p w14:paraId="1890E7AC" w14:textId="77777777" w:rsidR="00BC00E4" w:rsidRPr="00235903" w:rsidRDefault="00BC00E4" w:rsidP="00BC00E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559" w:type="dxa"/>
          </w:tcPr>
          <w:p w14:paraId="0A147573" w14:textId="0FAE02F5" w:rsidR="00BC00E4" w:rsidRPr="00B10CCD" w:rsidRDefault="002A5CED" w:rsidP="00BC00E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  <w:r w:rsidR="00BC1BD4">
              <w:rPr>
                <w:rFonts w:ascii="Times New Roman" w:eastAsia="Times New Roman" w:hAnsi="Times New Roman"/>
                <w:sz w:val="24"/>
                <w:szCs w:val="24"/>
              </w:rPr>
              <w:t>.04 апрель</w:t>
            </w:r>
          </w:p>
        </w:tc>
        <w:tc>
          <w:tcPr>
            <w:tcW w:w="1134" w:type="dxa"/>
          </w:tcPr>
          <w:p w14:paraId="4DEA6696" w14:textId="77777777" w:rsidR="00BC00E4" w:rsidRPr="00235903" w:rsidRDefault="00BC00E4" w:rsidP="00BC00E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gridSpan w:val="3"/>
          </w:tcPr>
          <w:p w14:paraId="346E6FF8" w14:textId="77777777" w:rsidR="00BC00E4" w:rsidRPr="00235903" w:rsidRDefault="00BC00E4" w:rsidP="00BC00E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23Разговорная речь. Просьба. Извинение.</w:t>
            </w:r>
          </w:p>
        </w:tc>
        <w:tc>
          <w:tcPr>
            <w:tcW w:w="7654" w:type="dxa"/>
          </w:tcPr>
          <w:p w14:paraId="0BCA5104" w14:textId="77777777" w:rsidR="00BC00E4" w:rsidRPr="00235903" w:rsidRDefault="00BC00E4" w:rsidP="00BC00E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Разговорная речь: пословицы, характеризующие </w:t>
            </w:r>
            <w:proofErr w:type="gramStart"/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устное  общение</w:t>
            </w:r>
            <w:proofErr w:type="gramEnd"/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. Правила общения. Просьба, извинение как жанры разговорной речи. Орфографический практикум.</w:t>
            </w:r>
          </w:p>
        </w:tc>
        <w:tc>
          <w:tcPr>
            <w:tcW w:w="992" w:type="dxa"/>
          </w:tcPr>
          <w:p w14:paraId="6B92CAB6" w14:textId="77777777" w:rsidR="00BC00E4" w:rsidRPr="00235903" w:rsidRDefault="00BC00E4" w:rsidP="00BC00E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§ 23</w:t>
            </w:r>
          </w:p>
        </w:tc>
        <w:tc>
          <w:tcPr>
            <w:tcW w:w="567" w:type="dxa"/>
          </w:tcPr>
          <w:p w14:paraId="79779429" w14:textId="77777777" w:rsidR="00BC00E4" w:rsidRPr="00235903" w:rsidRDefault="00BC00E4" w:rsidP="00BC00E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BC00E4" w:rsidRPr="00235903" w14:paraId="5BF51414" w14:textId="77777777" w:rsidTr="00235903">
        <w:trPr>
          <w:gridAfter w:val="1"/>
          <w:wAfter w:w="7" w:type="dxa"/>
          <w:trHeight w:val="701"/>
        </w:trPr>
        <w:tc>
          <w:tcPr>
            <w:tcW w:w="568" w:type="dxa"/>
          </w:tcPr>
          <w:p w14:paraId="5B42BA7C" w14:textId="77777777" w:rsidR="00BC00E4" w:rsidRPr="00235903" w:rsidRDefault="003F7220" w:rsidP="00BC00E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559" w:type="dxa"/>
          </w:tcPr>
          <w:p w14:paraId="29F90263" w14:textId="3541BCB9" w:rsidR="00BC00E4" w:rsidRPr="00235903" w:rsidRDefault="002A5CED" w:rsidP="003F7220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6</w:t>
            </w:r>
            <w:r w:rsidR="00BC00E4" w:rsidRPr="00235903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653167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="00BC00E4" w:rsidRPr="00235903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3F7220"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апрель</w:t>
            </w:r>
          </w:p>
        </w:tc>
        <w:tc>
          <w:tcPr>
            <w:tcW w:w="1134" w:type="dxa"/>
          </w:tcPr>
          <w:p w14:paraId="50DD538D" w14:textId="77777777" w:rsidR="00BC00E4" w:rsidRPr="00235903" w:rsidRDefault="00BC00E4" w:rsidP="00BC00E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gridSpan w:val="3"/>
          </w:tcPr>
          <w:p w14:paraId="55DB1BEB" w14:textId="77777777" w:rsidR="00BC00E4" w:rsidRPr="00235903" w:rsidRDefault="00BC00E4" w:rsidP="00BC00E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24   Официально-</w:t>
            </w:r>
            <w:proofErr w:type="gramStart"/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деловой  стиль</w:t>
            </w:r>
            <w:proofErr w:type="gramEnd"/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. Объявление.</w:t>
            </w:r>
          </w:p>
          <w:p w14:paraId="51CADC17" w14:textId="77777777" w:rsidR="00BC00E4" w:rsidRPr="00235903" w:rsidRDefault="00BC00E4" w:rsidP="00BC00E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14:paraId="6E6A3066" w14:textId="77777777" w:rsidR="00BC00E4" w:rsidRPr="00235903" w:rsidRDefault="00BC00E4" w:rsidP="00BC00E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         Объявление как жанр официально- делового стиля речи. Устная </w:t>
            </w:r>
            <w:proofErr w:type="gramStart"/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и  письменная</w:t>
            </w:r>
            <w:proofErr w:type="gramEnd"/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формы объявления. Пунктуационный практикум</w:t>
            </w:r>
          </w:p>
          <w:p w14:paraId="7ACFB548" w14:textId="77777777" w:rsidR="00BC00E4" w:rsidRPr="00235903" w:rsidRDefault="00BC00E4" w:rsidP="003F7220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992" w:type="dxa"/>
          </w:tcPr>
          <w:p w14:paraId="0D6A91A8" w14:textId="77777777" w:rsidR="00BC00E4" w:rsidRPr="00235903" w:rsidRDefault="00BC00E4" w:rsidP="00BC00E4">
            <w:pPr>
              <w:spacing w:line="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§24</w:t>
            </w:r>
          </w:p>
          <w:p w14:paraId="4C628F4E" w14:textId="77777777" w:rsidR="00BC00E4" w:rsidRPr="00235903" w:rsidRDefault="00BC00E4" w:rsidP="00BC00E4">
            <w:pPr>
              <w:spacing w:line="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</w:tcPr>
          <w:p w14:paraId="7C2082CB" w14:textId="77777777" w:rsidR="00BC00E4" w:rsidRPr="00235903" w:rsidRDefault="00BC00E4" w:rsidP="00BC00E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  <w:p w14:paraId="06468F53" w14:textId="77777777" w:rsidR="00BC00E4" w:rsidRPr="00235903" w:rsidRDefault="00BC00E4" w:rsidP="00BC00E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C00E4" w:rsidRPr="00235903" w14:paraId="66F76771" w14:textId="77777777" w:rsidTr="00235903">
        <w:trPr>
          <w:gridAfter w:val="1"/>
          <w:wAfter w:w="7" w:type="dxa"/>
          <w:trHeight w:val="883"/>
        </w:trPr>
        <w:tc>
          <w:tcPr>
            <w:tcW w:w="568" w:type="dxa"/>
          </w:tcPr>
          <w:p w14:paraId="6410348E" w14:textId="77777777" w:rsidR="00BC00E4" w:rsidRPr="00235903" w:rsidRDefault="00BC00E4" w:rsidP="00BC00E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559" w:type="dxa"/>
          </w:tcPr>
          <w:p w14:paraId="5CBD1E00" w14:textId="29ECB0E8" w:rsidR="00BC00E4" w:rsidRPr="00B86802" w:rsidRDefault="00F119CA" w:rsidP="00BC00E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13</w:t>
            </w:r>
            <w:r w:rsidR="00B86802">
              <w:rPr>
                <w:rFonts w:ascii="Times New Roman" w:eastAsia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14:paraId="5E34CDD9" w14:textId="77777777" w:rsidR="00BC00E4" w:rsidRPr="00235903" w:rsidRDefault="00BC00E4" w:rsidP="00BC00E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gridSpan w:val="3"/>
          </w:tcPr>
          <w:p w14:paraId="2AC9F498" w14:textId="77777777" w:rsidR="00BC00E4" w:rsidRPr="00235903" w:rsidRDefault="00BC00E4" w:rsidP="00BC00E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25 Научно- учебный </w:t>
            </w:r>
            <w:proofErr w:type="spellStart"/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подстиль</w:t>
            </w:r>
            <w:proofErr w:type="spellEnd"/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, План ответ на уроке, план текста.</w:t>
            </w:r>
          </w:p>
        </w:tc>
        <w:tc>
          <w:tcPr>
            <w:tcW w:w="7654" w:type="dxa"/>
          </w:tcPr>
          <w:p w14:paraId="20B9413D" w14:textId="77777777" w:rsidR="00BC00E4" w:rsidRPr="00235903" w:rsidRDefault="00BC00E4" w:rsidP="00BC00E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План устного ответа на уроке, план прочитанного текста. Виды плана: на основе назывных предложений, вопросный, тезисный.</w:t>
            </w:r>
          </w:p>
          <w:p w14:paraId="7E0888B7" w14:textId="77777777" w:rsidR="00BC00E4" w:rsidRPr="00235903" w:rsidRDefault="00BC00E4" w:rsidP="00BC00E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Орфографический и пунктуационный практикум.</w:t>
            </w:r>
          </w:p>
        </w:tc>
        <w:tc>
          <w:tcPr>
            <w:tcW w:w="992" w:type="dxa"/>
          </w:tcPr>
          <w:p w14:paraId="2871C03B" w14:textId="77777777" w:rsidR="00BC00E4" w:rsidRPr="00235903" w:rsidRDefault="00BC00E4" w:rsidP="00BC00E4">
            <w:pPr>
              <w:spacing w:line="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23590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§  25</w:t>
            </w:r>
            <w:proofErr w:type="gramEnd"/>
          </w:p>
          <w:p w14:paraId="2EE852B4" w14:textId="77777777" w:rsidR="00BC00E4" w:rsidRPr="00235903" w:rsidRDefault="00BC00E4" w:rsidP="00BC00E4">
            <w:pPr>
              <w:spacing w:line="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</w:tcPr>
          <w:p w14:paraId="21B990DE" w14:textId="77777777" w:rsidR="00BC00E4" w:rsidRPr="00235903" w:rsidRDefault="00BC00E4" w:rsidP="00BC00E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BC00E4" w:rsidRPr="00235903" w14:paraId="0F39580C" w14:textId="77777777" w:rsidTr="00235903">
        <w:trPr>
          <w:gridAfter w:val="1"/>
          <w:wAfter w:w="7" w:type="dxa"/>
        </w:trPr>
        <w:tc>
          <w:tcPr>
            <w:tcW w:w="568" w:type="dxa"/>
          </w:tcPr>
          <w:p w14:paraId="3C484F3D" w14:textId="77777777" w:rsidR="00BC00E4" w:rsidRPr="00235903" w:rsidRDefault="00BC00E4" w:rsidP="00BC00E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559" w:type="dxa"/>
          </w:tcPr>
          <w:p w14:paraId="3D14B44C" w14:textId="1BDFDFED" w:rsidR="00BC00E4" w:rsidRPr="00B86802" w:rsidRDefault="00F119CA" w:rsidP="00BC00E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20</w:t>
            </w:r>
            <w:r w:rsidR="00B86802">
              <w:rPr>
                <w:rFonts w:ascii="Times New Roman" w:eastAsia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14:paraId="5E5598FB" w14:textId="77777777" w:rsidR="00BC00E4" w:rsidRPr="00235903" w:rsidRDefault="00BC00E4" w:rsidP="00BC00E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gridSpan w:val="3"/>
          </w:tcPr>
          <w:p w14:paraId="14DAB911" w14:textId="77777777" w:rsidR="00BC00E4" w:rsidRPr="00235903" w:rsidRDefault="00BC00E4" w:rsidP="00BC00E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26  Публицистический</w:t>
            </w:r>
            <w:proofErr w:type="gramEnd"/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стиль. Устное выступление.</w:t>
            </w:r>
          </w:p>
        </w:tc>
        <w:tc>
          <w:tcPr>
            <w:tcW w:w="7654" w:type="dxa"/>
          </w:tcPr>
          <w:p w14:paraId="25FA7986" w14:textId="77777777" w:rsidR="00BC00E4" w:rsidRPr="00235903" w:rsidRDefault="00BC00E4" w:rsidP="00BC00E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Стилевые </w:t>
            </w:r>
            <w:proofErr w:type="gramStart"/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черты  и</w:t>
            </w:r>
            <w:proofErr w:type="gramEnd"/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языковые средства публицистического стиля. Устное выступление. Девиз, слоган.</w:t>
            </w:r>
          </w:p>
        </w:tc>
        <w:tc>
          <w:tcPr>
            <w:tcW w:w="992" w:type="dxa"/>
          </w:tcPr>
          <w:p w14:paraId="1514D3F0" w14:textId="77777777" w:rsidR="00BC00E4" w:rsidRPr="00235903" w:rsidRDefault="00BC00E4" w:rsidP="00BC00E4">
            <w:pPr>
              <w:spacing w:line="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§ 26</w:t>
            </w:r>
          </w:p>
        </w:tc>
        <w:tc>
          <w:tcPr>
            <w:tcW w:w="567" w:type="dxa"/>
          </w:tcPr>
          <w:p w14:paraId="5B1351E3" w14:textId="77777777" w:rsidR="00BC00E4" w:rsidRPr="00235903" w:rsidRDefault="00BC00E4" w:rsidP="00BC00E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BC00E4" w:rsidRPr="00235903" w14:paraId="266B8A1D" w14:textId="77777777" w:rsidTr="00235903">
        <w:trPr>
          <w:gridAfter w:val="1"/>
          <w:wAfter w:w="7" w:type="dxa"/>
        </w:trPr>
        <w:tc>
          <w:tcPr>
            <w:tcW w:w="568" w:type="dxa"/>
          </w:tcPr>
          <w:p w14:paraId="25F36B06" w14:textId="77777777" w:rsidR="00BC00E4" w:rsidRPr="00235903" w:rsidRDefault="00BC00E4" w:rsidP="00BC00E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559" w:type="dxa"/>
          </w:tcPr>
          <w:p w14:paraId="065D9488" w14:textId="58CC22B3" w:rsidR="00BC00E4" w:rsidRPr="00B86802" w:rsidRDefault="00F119CA" w:rsidP="00F119CA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27</w:t>
            </w:r>
            <w:r w:rsidR="00BC1BD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.0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4F17E698" w14:textId="77777777" w:rsidR="00BC00E4" w:rsidRPr="00235903" w:rsidRDefault="00BC00E4" w:rsidP="00BC00E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gridSpan w:val="3"/>
          </w:tcPr>
          <w:p w14:paraId="62F6301B" w14:textId="77777777" w:rsidR="00BC00E4" w:rsidRPr="00235903" w:rsidRDefault="00BC00E4" w:rsidP="00BC00E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27 Язык художественной литературы. Литературная сказка</w:t>
            </w:r>
          </w:p>
        </w:tc>
        <w:tc>
          <w:tcPr>
            <w:tcW w:w="7654" w:type="dxa"/>
          </w:tcPr>
          <w:p w14:paraId="19A06250" w14:textId="77777777" w:rsidR="00BC00E4" w:rsidRPr="00235903" w:rsidRDefault="00BC00E4" w:rsidP="00BC00E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Литературная сказка как жанр художественной литературы: образная система и сочетание типов речи: тема и главная мысль.</w:t>
            </w:r>
          </w:p>
        </w:tc>
        <w:tc>
          <w:tcPr>
            <w:tcW w:w="992" w:type="dxa"/>
          </w:tcPr>
          <w:p w14:paraId="38E85D1F" w14:textId="77777777" w:rsidR="00BC00E4" w:rsidRPr="00235903" w:rsidRDefault="00BC00E4" w:rsidP="00BC00E4">
            <w:pPr>
              <w:spacing w:line="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§ 27</w:t>
            </w:r>
          </w:p>
        </w:tc>
        <w:tc>
          <w:tcPr>
            <w:tcW w:w="567" w:type="dxa"/>
          </w:tcPr>
          <w:p w14:paraId="454941BB" w14:textId="77777777" w:rsidR="00BC00E4" w:rsidRPr="00235903" w:rsidRDefault="00BC00E4" w:rsidP="00BC00E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BC00E4" w:rsidRPr="00235903" w14:paraId="4FF35B29" w14:textId="77777777" w:rsidTr="00235903">
        <w:trPr>
          <w:gridAfter w:val="1"/>
          <w:wAfter w:w="7" w:type="dxa"/>
        </w:trPr>
        <w:tc>
          <w:tcPr>
            <w:tcW w:w="568" w:type="dxa"/>
          </w:tcPr>
          <w:p w14:paraId="069E3296" w14:textId="77777777" w:rsidR="00BC00E4" w:rsidRPr="00235903" w:rsidRDefault="00BC00E4" w:rsidP="00BC00E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559" w:type="dxa"/>
          </w:tcPr>
          <w:p w14:paraId="7E0752DF" w14:textId="186CB3BF" w:rsidR="00BC00E4" w:rsidRPr="00235903" w:rsidRDefault="00F119CA" w:rsidP="00653167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BC1BD4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3F7220"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134" w:type="dxa"/>
          </w:tcPr>
          <w:p w14:paraId="7A031F8E" w14:textId="77777777" w:rsidR="00BC00E4" w:rsidRPr="00235903" w:rsidRDefault="00BC00E4" w:rsidP="00BC00E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gridSpan w:val="3"/>
          </w:tcPr>
          <w:p w14:paraId="64DE962D" w14:textId="77777777" w:rsidR="00BC00E4" w:rsidRPr="00235903" w:rsidRDefault="00BC00E4" w:rsidP="00BC00E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  <w:r w:rsidR="003F7220"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Язык  художественной</w:t>
            </w:r>
            <w:proofErr w:type="gramEnd"/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литературы. Рассказ.</w:t>
            </w:r>
          </w:p>
        </w:tc>
        <w:tc>
          <w:tcPr>
            <w:tcW w:w="7654" w:type="dxa"/>
          </w:tcPr>
          <w:p w14:paraId="4A342579" w14:textId="77777777" w:rsidR="00BC00E4" w:rsidRPr="00235903" w:rsidRDefault="00BC00E4" w:rsidP="00BC00E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Рассказ как жанр художественной литературы: завязка, кульминация, развязка.</w:t>
            </w:r>
          </w:p>
          <w:p w14:paraId="4D8E66BA" w14:textId="77777777" w:rsidR="00BC00E4" w:rsidRPr="00235903" w:rsidRDefault="00BC00E4" w:rsidP="00BC00E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 Орфографический и пунктуационный практикум.</w:t>
            </w:r>
          </w:p>
        </w:tc>
        <w:tc>
          <w:tcPr>
            <w:tcW w:w="992" w:type="dxa"/>
          </w:tcPr>
          <w:p w14:paraId="6B07CA41" w14:textId="77777777" w:rsidR="00BC00E4" w:rsidRPr="00235903" w:rsidRDefault="00BC00E4" w:rsidP="00BC00E4">
            <w:pPr>
              <w:spacing w:line="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lastRenderedPageBreak/>
              <w:t>§ 27</w:t>
            </w:r>
          </w:p>
        </w:tc>
        <w:tc>
          <w:tcPr>
            <w:tcW w:w="567" w:type="dxa"/>
          </w:tcPr>
          <w:p w14:paraId="24E713E7" w14:textId="77777777" w:rsidR="00BC00E4" w:rsidRPr="00235903" w:rsidRDefault="00BC00E4" w:rsidP="00BC00E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BC00E4" w:rsidRPr="00235903" w14:paraId="3EA510AD" w14:textId="77777777" w:rsidTr="00235903">
        <w:trPr>
          <w:gridAfter w:val="1"/>
          <w:wAfter w:w="7" w:type="dxa"/>
          <w:trHeight w:val="1380"/>
        </w:trPr>
        <w:tc>
          <w:tcPr>
            <w:tcW w:w="568" w:type="dxa"/>
          </w:tcPr>
          <w:p w14:paraId="45FD105B" w14:textId="77777777" w:rsidR="00BC00E4" w:rsidRPr="00235903" w:rsidRDefault="00BC00E4" w:rsidP="00BC00E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32</w:t>
            </w:r>
          </w:p>
          <w:p w14:paraId="18695272" w14:textId="77777777" w:rsidR="00BC00E4" w:rsidRPr="00235903" w:rsidRDefault="00BC00E4" w:rsidP="00BC00E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B8C9BA9" w14:textId="6B54C55B" w:rsidR="00BC00E4" w:rsidRPr="00235903" w:rsidRDefault="00F119CA" w:rsidP="00BC00E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  <w:r w:rsidR="00B86802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14:paraId="7C3C575E" w14:textId="77777777" w:rsidR="00BC00E4" w:rsidRPr="00235903" w:rsidRDefault="00BC00E4" w:rsidP="00BC00E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gridSpan w:val="3"/>
          </w:tcPr>
          <w:p w14:paraId="31F09B19" w14:textId="77777777" w:rsidR="00BC00E4" w:rsidRPr="00235903" w:rsidRDefault="00BC00E4" w:rsidP="00BC00E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  <w:r w:rsidR="003F7220" w:rsidRPr="0023590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Особенности  языка фольклорных текстов</w:t>
            </w:r>
          </w:p>
        </w:tc>
        <w:tc>
          <w:tcPr>
            <w:tcW w:w="7654" w:type="dxa"/>
          </w:tcPr>
          <w:p w14:paraId="767AE1EC" w14:textId="77777777" w:rsidR="00BC00E4" w:rsidRPr="00235903" w:rsidRDefault="00BC00E4" w:rsidP="00BC00E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Особенности языка фольклорных текстов. Былины. Орфографический и пунктуационный практикум.</w:t>
            </w:r>
          </w:p>
          <w:p w14:paraId="633A24C0" w14:textId="77777777" w:rsidR="00BC00E4" w:rsidRPr="00235903" w:rsidRDefault="00BC00E4" w:rsidP="00BC00E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Сказка. Особенности языка сказки (сравнения, синонимы, антонимы, слова с уменьшительно-ласкательным суффиксом и т.д.) Особенности языка загадок и пословиц. Ключевые слова раздела. Обобщение материала.</w:t>
            </w:r>
          </w:p>
        </w:tc>
        <w:tc>
          <w:tcPr>
            <w:tcW w:w="992" w:type="dxa"/>
          </w:tcPr>
          <w:p w14:paraId="48A0CA11" w14:textId="77777777" w:rsidR="00BC00E4" w:rsidRPr="00235903" w:rsidRDefault="00BC00E4" w:rsidP="00BC00E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§ 28</w:t>
            </w:r>
          </w:p>
          <w:p w14:paraId="5B74D2BA" w14:textId="77777777" w:rsidR="00BC00E4" w:rsidRPr="00235903" w:rsidRDefault="00BC00E4" w:rsidP="00BC00E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2BC520A2" w14:textId="77777777" w:rsidR="00BC00E4" w:rsidRPr="00235903" w:rsidRDefault="00BC00E4" w:rsidP="00BC00E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  <w:p w14:paraId="4481B261" w14:textId="77777777" w:rsidR="00BC00E4" w:rsidRPr="00235903" w:rsidRDefault="00BC00E4" w:rsidP="00BC00E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C00E4" w:rsidRPr="00235903" w14:paraId="57248EAA" w14:textId="77777777" w:rsidTr="00235903">
        <w:trPr>
          <w:gridAfter w:val="1"/>
          <w:wAfter w:w="7" w:type="dxa"/>
        </w:trPr>
        <w:tc>
          <w:tcPr>
            <w:tcW w:w="568" w:type="dxa"/>
          </w:tcPr>
          <w:p w14:paraId="5D7D83BA" w14:textId="77777777" w:rsidR="00BC00E4" w:rsidRPr="00235903" w:rsidRDefault="00BC00E4" w:rsidP="00BC00E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559" w:type="dxa"/>
          </w:tcPr>
          <w:p w14:paraId="33337054" w14:textId="0823576A" w:rsidR="00BC00E4" w:rsidRPr="00235903" w:rsidRDefault="00F119CA" w:rsidP="00BC00E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  <w:r w:rsidR="00BC1BD4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B86802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  <w:p w14:paraId="576926B9" w14:textId="77777777" w:rsidR="00BC00E4" w:rsidRPr="00235903" w:rsidRDefault="00BC00E4" w:rsidP="00BC00E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7FF69BC" w14:textId="77777777" w:rsidR="00BC00E4" w:rsidRPr="00235903" w:rsidRDefault="00BC00E4" w:rsidP="00BC00E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gridSpan w:val="3"/>
          </w:tcPr>
          <w:p w14:paraId="1C884C08" w14:textId="77777777" w:rsidR="00BC00E4" w:rsidRPr="00235903" w:rsidRDefault="00BC00E4" w:rsidP="00BC0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Проверочная работа( представление проектов, результатов исследовательских работ)</w:t>
            </w:r>
          </w:p>
        </w:tc>
        <w:tc>
          <w:tcPr>
            <w:tcW w:w="7654" w:type="dxa"/>
          </w:tcPr>
          <w:p w14:paraId="33D996C3" w14:textId="77777777" w:rsidR="00BC00E4" w:rsidRPr="00235903" w:rsidRDefault="00BC00E4" w:rsidP="00BC0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903">
              <w:rPr>
                <w:rFonts w:ascii="Times New Roman" w:hAnsi="Times New Roman" w:cs="Times New Roman"/>
                <w:sz w:val="24"/>
                <w:szCs w:val="24"/>
              </w:rPr>
              <w:t>Прослушивание и оценка проектных работ</w:t>
            </w:r>
          </w:p>
        </w:tc>
        <w:tc>
          <w:tcPr>
            <w:tcW w:w="992" w:type="dxa"/>
          </w:tcPr>
          <w:p w14:paraId="3D799819" w14:textId="77777777" w:rsidR="00BC00E4" w:rsidRPr="00235903" w:rsidRDefault="00BC00E4" w:rsidP="00BC00E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§ 16-28</w:t>
            </w:r>
          </w:p>
        </w:tc>
        <w:tc>
          <w:tcPr>
            <w:tcW w:w="567" w:type="dxa"/>
          </w:tcPr>
          <w:p w14:paraId="7CCCC813" w14:textId="77777777" w:rsidR="00BC00E4" w:rsidRPr="00235903" w:rsidRDefault="00BC00E4" w:rsidP="00BC00E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90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F119CA" w:rsidRPr="00235903" w14:paraId="5834D892" w14:textId="77777777" w:rsidTr="00235903">
        <w:trPr>
          <w:gridAfter w:val="1"/>
          <w:wAfter w:w="7" w:type="dxa"/>
        </w:trPr>
        <w:tc>
          <w:tcPr>
            <w:tcW w:w="568" w:type="dxa"/>
          </w:tcPr>
          <w:p w14:paraId="5C67AD61" w14:textId="05D7970E" w:rsidR="00F119CA" w:rsidRPr="00235903" w:rsidRDefault="00F119CA" w:rsidP="00BC00E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559" w:type="dxa"/>
          </w:tcPr>
          <w:p w14:paraId="10735841" w14:textId="539B70BC" w:rsidR="00F119CA" w:rsidRDefault="00F119CA" w:rsidP="00BC00E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25.05</w:t>
            </w:r>
          </w:p>
        </w:tc>
        <w:tc>
          <w:tcPr>
            <w:tcW w:w="1134" w:type="dxa"/>
          </w:tcPr>
          <w:p w14:paraId="340D6C50" w14:textId="77777777" w:rsidR="00F119CA" w:rsidRPr="00235903" w:rsidRDefault="00F119CA" w:rsidP="00BC00E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gridSpan w:val="3"/>
          </w:tcPr>
          <w:p w14:paraId="02010378" w14:textId="6FD9A96D" w:rsidR="00F119CA" w:rsidRPr="00235903" w:rsidRDefault="00F119CA" w:rsidP="00BC00E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резерв</w:t>
            </w:r>
          </w:p>
        </w:tc>
        <w:tc>
          <w:tcPr>
            <w:tcW w:w="7654" w:type="dxa"/>
          </w:tcPr>
          <w:p w14:paraId="7BEED43A" w14:textId="77777777" w:rsidR="00F119CA" w:rsidRPr="00235903" w:rsidRDefault="00F119CA" w:rsidP="00BC00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450B9C6" w14:textId="77777777" w:rsidR="00F119CA" w:rsidRPr="00235903" w:rsidRDefault="00F119CA" w:rsidP="00BC00E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7F39F58" w14:textId="77777777" w:rsidR="00F119CA" w:rsidRPr="00235903" w:rsidRDefault="00F119CA" w:rsidP="00BC00E4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37FEDBE2" w14:textId="77777777" w:rsidR="003F6771" w:rsidRDefault="003F6771" w:rsidP="00703A2F">
      <w:pPr>
        <w:rPr>
          <w:rFonts w:ascii="Times New Roman" w:hAnsi="Times New Roman" w:cs="Times New Roman"/>
          <w:sz w:val="24"/>
          <w:szCs w:val="24"/>
        </w:rPr>
      </w:pPr>
    </w:p>
    <w:p w14:paraId="474638B4" w14:textId="77777777" w:rsidR="000631E8" w:rsidRPr="001B11B0" w:rsidRDefault="000631E8" w:rsidP="00703A2F">
      <w:pPr>
        <w:rPr>
          <w:rFonts w:ascii="Times New Roman" w:hAnsi="Times New Roman" w:cs="Times New Roman"/>
          <w:sz w:val="24"/>
          <w:szCs w:val="24"/>
        </w:rPr>
      </w:pPr>
    </w:p>
    <w:p w14:paraId="610583BF" w14:textId="77777777" w:rsidR="009A63F8" w:rsidRDefault="009A63F8" w:rsidP="00371D00">
      <w:pPr>
        <w:spacing w:after="0" w:line="0" w:lineRule="atLeast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20159C74" w14:textId="77777777" w:rsidR="009A63F8" w:rsidRDefault="009A63F8" w:rsidP="00371D00">
      <w:pPr>
        <w:spacing w:after="0" w:line="0" w:lineRule="atLeast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7997EAEC" w14:textId="77777777" w:rsidR="009A63F8" w:rsidRDefault="009A63F8" w:rsidP="00371D00">
      <w:pPr>
        <w:spacing w:after="0" w:line="0" w:lineRule="atLeast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6096408D" w14:textId="77777777" w:rsidR="009A63F8" w:rsidRDefault="009A63F8" w:rsidP="00371D00">
      <w:pPr>
        <w:spacing w:after="0" w:line="0" w:lineRule="atLeast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09009707" w14:textId="77777777" w:rsidR="009A63F8" w:rsidRDefault="009A63F8" w:rsidP="00371D00">
      <w:pPr>
        <w:spacing w:after="0" w:line="0" w:lineRule="atLeast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20FFBD33" w14:textId="77777777" w:rsidR="009A63F8" w:rsidRDefault="009A63F8" w:rsidP="00371D00">
      <w:pPr>
        <w:spacing w:after="0" w:line="0" w:lineRule="atLeast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35A39DAF" w14:textId="77777777" w:rsidR="009A63F8" w:rsidRDefault="009A63F8" w:rsidP="00371D00">
      <w:pPr>
        <w:spacing w:after="0" w:line="0" w:lineRule="atLeast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21D8A0BE" w14:textId="77777777" w:rsidR="00996C83" w:rsidRPr="00CA4912" w:rsidRDefault="00996C83" w:rsidP="00996C8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ЯЗЫК   </w:t>
      </w:r>
      <w:r w:rsidRPr="00CA4912">
        <w:rPr>
          <w:rFonts w:ascii="Times New Roman" w:hAnsi="Times New Roman" w:cs="Times New Roman"/>
          <w:b/>
          <w:sz w:val="24"/>
          <w:szCs w:val="24"/>
        </w:rPr>
        <w:t>6 класс</w:t>
      </w:r>
      <w:r>
        <w:rPr>
          <w:rFonts w:ascii="Times New Roman" w:hAnsi="Times New Roman" w:cs="Times New Roman"/>
          <w:b/>
          <w:sz w:val="24"/>
          <w:szCs w:val="24"/>
        </w:rPr>
        <w:t xml:space="preserve"> Русский   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33  ч</w:t>
      </w:r>
      <w:r w:rsidRPr="00CA4912">
        <w:rPr>
          <w:rFonts w:ascii="Times New Roman" w:hAnsi="Times New Roman" w:cs="Times New Roman"/>
          <w:b/>
          <w:sz w:val="24"/>
          <w:szCs w:val="24"/>
        </w:rPr>
        <w:t>аса</w:t>
      </w:r>
      <w:proofErr w:type="gramEnd"/>
      <w:r w:rsidRPr="00CA4912">
        <w:rPr>
          <w:rFonts w:ascii="Times New Roman" w:hAnsi="Times New Roman" w:cs="Times New Roman"/>
          <w:b/>
          <w:sz w:val="24"/>
          <w:szCs w:val="24"/>
        </w:rPr>
        <w:t>, один раз в неделю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2023-24г</w:t>
      </w:r>
    </w:p>
    <w:tbl>
      <w:tblPr>
        <w:tblStyle w:val="a5"/>
        <w:tblW w:w="1859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993"/>
        <w:gridCol w:w="2551"/>
        <w:gridCol w:w="8505"/>
        <w:gridCol w:w="425"/>
        <w:gridCol w:w="864"/>
        <w:gridCol w:w="8"/>
        <w:gridCol w:w="6"/>
        <w:gridCol w:w="694"/>
        <w:gridCol w:w="8"/>
        <w:gridCol w:w="6"/>
        <w:gridCol w:w="1134"/>
        <w:gridCol w:w="1134"/>
      </w:tblGrid>
      <w:tr w:rsidR="00996C83" w:rsidRPr="00CA4912" w14:paraId="5126C500" w14:textId="77777777" w:rsidTr="00176B76">
        <w:trPr>
          <w:gridAfter w:val="3"/>
          <w:wAfter w:w="2274" w:type="dxa"/>
        </w:trPr>
        <w:tc>
          <w:tcPr>
            <w:tcW w:w="567" w:type="dxa"/>
          </w:tcPr>
          <w:p w14:paraId="0E9B6408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01" w:type="dxa"/>
          </w:tcPr>
          <w:p w14:paraId="7A59338F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Дата по плану </w:t>
            </w:r>
          </w:p>
        </w:tc>
        <w:tc>
          <w:tcPr>
            <w:tcW w:w="993" w:type="dxa"/>
          </w:tcPr>
          <w:p w14:paraId="4B1BFF0B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Дата по факту</w:t>
            </w:r>
          </w:p>
        </w:tc>
        <w:tc>
          <w:tcPr>
            <w:tcW w:w="2551" w:type="dxa"/>
          </w:tcPr>
          <w:p w14:paraId="0C1419D9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8930" w:type="dxa"/>
            <w:gridSpan w:val="2"/>
          </w:tcPr>
          <w:p w14:paraId="7A304CEE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872" w:type="dxa"/>
            <w:gridSpan w:val="2"/>
          </w:tcPr>
          <w:p w14:paraId="2A044205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708" w:type="dxa"/>
            <w:gridSpan w:val="3"/>
          </w:tcPr>
          <w:p w14:paraId="00658187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996C83" w:rsidRPr="00CA4912" w14:paraId="18C6C2BB" w14:textId="77777777" w:rsidTr="00176B76">
        <w:trPr>
          <w:gridAfter w:val="2"/>
          <w:wAfter w:w="2268" w:type="dxa"/>
        </w:trPr>
        <w:tc>
          <w:tcPr>
            <w:tcW w:w="15620" w:type="dxa"/>
            <w:gridSpan w:val="9"/>
          </w:tcPr>
          <w:p w14:paraId="57606A3D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b/>
                <w:sz w:val="24"/>
                <w:szCs w:val="24"/>
              </w:rPr>
              <w:t>ЯЗЫК И КУЛЬТУРА</w:t>
            </w:r>
          </w:p>
        </w:tc>
        <w:tc>
          <w:tcPr>
            <w:tcW w:w="708" w:type="dxa"/>
            <w:gridSpan w:val="3"/>
          </w:tcPr>
          <w:p w14:paraId="28D89B33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996C83" w:rsidRPr="00CA4912" w14:paraId="0C16787A" w14:textId="77777777" w:rsidTr="00176B76">
        <w:trPr>
          <w:gridAfter w:val="3"/>
          <w:wAfter w:w="2274" w:type="dxa"/>
          <w:trHeight w:val="905"/>
        </w:trPr>
        <w:tc>
          <w:tcPr>
            <w:tcW w:w="567" w:type="dxa"/>
          </w:tcPr>
          <w:p w14:paraId="1C293330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39D7534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7AA631A4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.09сентябрь</w:t>
            </w:r>
          </w:p>
          <w:p w14:paraId="54CB5431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1769C022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4EFC9425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1  Из истории русского литературного языка</w:t>
            </w:r>
          </w:p>
        </w:tc>
        <w:tc>
          <w:tcPr>
            <w:tcW w:w="8930" w:type="dxa"/>
            <w:gridSpan w:val="2"/>
          </w:tcPr>
          <w:p w14:paraId="4ACC2755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Как  и</w:t>
            </w:r>
            <w:proofErr w:type="gram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  почему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изменяется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наш язык.  </w:t>
            </w:r>
            <w:proofErr w:type="gram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У  истоков</w:t>
            </w:r>
            <w:proofErr w:type="gram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  современного</w:t>
            </w:r>
          </w:p>
          <w:p w14:paraId="150DC432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русского языка </w:t>
            </w:r>
          </w:p>
          <w:p w14:paraId="4C2C5D3F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            Роль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церковнославянского (старославянского)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языка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в</w:t>
            </w:r>
          </w:p>
          <w:p w14:paraId="5D0224BC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развитии русского языка Переход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языка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великорусской</w:t>
            </w:r>
          </w:p>
          <w:p w14:paraId="36481AE3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народности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к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русскому национальному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языку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в</w:t>
            </w:r>
          </w:p>
          <w:p w14:paraId="073C4119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             Петровскую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эпоху.  Орфографический практикум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Краткая история русского литературного языка</w:t>
            </w:r>
          </w:p>
        </w:tc>
        <w:tc>
          <w:tcPr>
            <w:tcW w:w="872" w:type="dxa"/>
            <w:gridSpan w:val="2"/>
          </w:tcPr>
          <w:p w14:paraId="2D9A0C43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eastAsia="Times New Roman" w:hAnsi="Times New Roman"/>
                <w:sz w:val="24"/>
                <w:szCs w:val="24"/>
              </w:rPr>
              <w:t>§ 1</w:t>
            </w:r>
          </w:p>
        </w:tc>
        <w:tc>
          <w:tcPr>
            <w:tcW w:w="708" w:type="dxa"/>
            <w:gridSpan w:val="3"/>
          </w:tcPr>
          <w:p w14:paraId="09D53851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3DE23F6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6C83" w:rsidRPr="00CA4912" w14:paraId="3C3FAB82" w14:textId="77777777" w:rsidTr="00176B76">
        <w:trPr>
          <w:gridAfter w:val="3"/>
          <w:wAfter w:w="2274" w:type="dxa"/>
          <w:trHeight w:val="1982"/>
        </w:trPr>
        <w:tc>
          <w:tcPr>
            <w:tcW w:w="567" w:type="dxa"/>
          </w:tcPr>
          <w:p w14:paraId="55188735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  <w:p w14:paraId="2907E082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2E3CB66A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A2EDC84" w14:textId="77777777" w:rsidR="00996C83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</w:p>
          <w:p w14:paraId="22CEB641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993" w:type="dxa"/>
          </w:tcPr>
          <w:p w14:paraId="6F32B094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06AD1D39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2  Диалекты как часть народной культуры</w:t>
            </w:r>
          </w:p>
        </w:tc>
        <w:tc>
          <w:tcPr>
            <w:tcW w:w="8930" w:type="dxa"/>
            <w:gridSpan w:val="2"/>
          </w:tcPr>
          <w:p w14:paraId="3A46C622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Диалекты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как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часть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народной культуры.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Диалектизмы</w:t>
            </w:r>
          </w:p>
          <w:p w14:paraId="482BE98E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национально-культурное своеобразие.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Диалектное членение русского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языка современном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этапе представление)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57ABD94E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            Сведения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о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диалектных названиях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предметов</w:t>
            </w:r>
          </w:p>
          <w:p w14:paraId="76BC74AD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значениях   </w:t>
            </w:r>
            <w:proofErr w:type="gram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слов,   </w:t>
            </w:r>
            <w:proofErr w:type="gram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понятиях,   не свойственных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литературному</w:t>
            </w:r>
          </w:p>
          <w:p w14:paraId="36D50DE7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языку и несущих информацию о способах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ведения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хозяйства,</w:t>
            </w:r>
          </w:p>
          <w:p w14:paraId="268336E7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особенностях  семейного</w:t>
            </w:r>
            <w:proofErr w:type="gram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 обряд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 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,обыча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ев, 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,народном календаре и др.</w:t>
            </w:r>
          </w:p>
          <w:p w14:paraId="12DE098C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Использование  диалектной</w:t>
            </w:r>
            <w:proofErr w:type="gram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 в   произведениях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художественной</w:t>
            </w:r>
          </w:p>
          <w:p w14:paraId="6B20FA3A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литературы.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Орфографический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пунктуационный практикум</w:t>
            </w:r>
          </w:p>
        </w:tc>
        <w:tc>
          <w:tcPr>
            <w:tcW w:w="872" w:type="dxa"/>
            <w:gridSpan w:val="2"/>
          </w:tcPr>
          <w:p w14:paraId="6B2C7004" w14:textId="77777777" w:rsidR="00996C83" w:rsidRPr="00CA4912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4912">
              <w:rPr>
                <w:rFonts w:ascii="Times New Roman" w:eastAsia="Times New Roman" w:hAnsi="Times New Roman"/>
                <w:sz w:val="24"/>
                <w:szCs w:val="24"/>
              </w:rPr>
              <w:t>§ 2</w:t>
            </w:r>
          </w:p>
        </w:tc>
        <w:tc>
          <w:tcPr>
            <w:tcW w:w="708" w:type="dxa"/>
            <w:gridSpan w:val="3"/>
          </w:tcPr>
          <w:p w14:paraId="22D2277E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341BEBF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6C83" w:rsidRPr="00CA4912" w14:paraId="70400645" w14:textId="77777777" w:rsidTr="00176B76">
        <w:trPr>
          <w:gridAfter w:val="3"/>
          <w:wAfter w:w="2274" w:type="dxa"/>
          <w:trHeight w:val="557"/>
        </w:trPr>
        <w:tc>
          <w:tcPr>
            <w:tcW w:w="567" w:type="dxa"/>
          </w:tcPr>
          <w:p w14:paraId="71A37975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2777788A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2D580380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48B1646" w14:textId="77777777" w:rsidR="00996C83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  <w:p w14:paraId="06E24DEE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 октября</w:t>
            </w:r>
          </w:p>
        </w:tc>
        <w:tc>
          <w:tcPr>
            <w:tcW w:w="993" w:type="dxa"/>
          </w:tcPr>
          <w:p w14:paraId="32D4566A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1703E7C4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3 Лексические заимствования как  результат взаимодействия национальных культур</w:t>
            </w:r>
          </w:p>
        </w:tc>
        <w:tc>
          <w:tcPr>
            <w:tcW w:w="8930" w:type="dxa"/>
            <w:gridSpan w:val="2"/>
          </w:tcPr>
          <w:p w14:paraId="0BDF1A15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Заимствование  иноязычных</w:t>
            </w:r>
            <w:proofErr w:type="gram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  слов результат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взаимодействия</w:t>
            </w:r>
          </w:p>
          <w:p w14:paraId="08F83CDF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национальных культур.</w:t>
            </w:r>
          </w:p>
          <w:p w14:paraId="3643F50E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             Слова,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заимствованные старославянского языка, тематические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группы  старославянизмов</w:t>
            </w:r>
            <w:proofErr w:type="gram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 в современном русском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литературном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языке. Заимствования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из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славянских</w:t>
            </w:r>
          </w:p>
          <w:p w14:paraId="681CDCD8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неславянских языков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3651449A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Иноязычные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слова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в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русском языке последних десятилетий. Речевые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ошибки,  связанные</w:t>
            </w:r>
            <w:proofErr w:type="gram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  с нарушением точности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66C1A4A1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уместности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употребления заимствованных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слов.</w:t>
            </w:r>
          </w:p>
          <w:p w14:paraId="2DD5A8C7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Правильное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употребление заимствованных слов. Русизмы в иностранных языках .Орфографический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пунктуационный практикум</w:t>
            </w:r>
          </w:p>
        </w:tc>
        <w:tc>
          <w:tcPr>
            <w:tcW w:w="872" w:type="dxa"/>
            <w:gridSpan w:val="2"/>
          </w:tcPr>
          <w:p w14:paraId="78B8B088" w14:textId="77777777" w:rsidR="00996C83" w:rsidRPr="00CA4912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4912">
              <w:rPr>
                <w:rFonts w:ascii="Times New Roman" w:eastAsia="Times New Roman" w:hAnsi="Times New Roman"/>
                <w:sz w:val="24"/>
                <w:szCs w:val="24"/>
              </w:rPr>
              <w:t>§ 3</w:t>
            </w:r>
          </w:p>
        </w:tc>
        <w:tc>
          <w:tcPr>
            <w:tcW w:w="708" w:type="dxa"/>
            <w:gridSpan w:val="3"/>
          </w:tcPr>
          <w:p w14:paraId="6059543B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E013AF7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6C83" w:rsidRPr="00CA4912" w14:paraId="0939474C" w14:textId="77777777" w:rsidTr="00176B76">
        <w:trPr>
          <w:gridAfter w:val="3"/>
          <w:wAfter w:w="2274" w:type="dxa"/>
          <w:trHeight w:val="414"/>
        </w:trPr>
        <w:tc>
          <w:tcPr>
            <w:tcW w:w="567" w:type="dxa"/>
          </w:tcPr>
          <w:p w14:paraId="633D7E86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492BC574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2F42C6C3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FCFF597" w14:textId="77777777" w:rsidR="00996C83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  <w:p w14:paraId="580D7806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993" w:type="dxa"/>
          </w:tcPr>
          <w:p w14:paraId="17C253AD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1510D0FE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4 Особенности освоения  иноязычной лексики</w:t>
            </w:r>
          </w:p>
        </w:tc>
        <w:tc>
          <w:tcPr>
            <w:tcW w:w="8930" w:type="dxa"/>
            <w:gridSpan w:val="2"/>
          </w:tcPr>
          <w:p w14:paraId="412E5C24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Фонетико-графическое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грамматическое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освоение заимствованных слов (общее представление).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Типы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иноязычных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слов </w:t>
            </w:r>
            <w:proofErr w:type="gram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степени  их</w:t>
            </w:r>
            <w:proofErr w:type="gram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  освоенности  (общее представление)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2A91AFF0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Семантическое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освоение  заимствованны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 слов(общее представление)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32176261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Роль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заимствованной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лексики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современном русском языке. Орфографический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пунктуационный практикум</w:t>
            </w:r>
          </w:p>
        </w:tc>
        <w:tc>
          <w:tcPr>
            <w:tcW w:w="872" w:type="dxa"/>
            <w:gridSpan w:val="2"/>
          </w:tcPr>
          <w:p w14:paraId="4625F50F" w14:textId="77777777" w:rsidR="00996C83" w:rsidRPr="00CA4912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4912">
              <w:rPr>
                <w:rFonts w:ascii="Times New Roman" w:eastAsia="Times New Roman" w:hAnsi="Times New Roman"/>
                <w:sz w:val="24"/>
                <w:szCs w:val="24"/>
              </w:rPr>
              <w:t>§ 4</w:t>
            </w:r>
          </w:p>
        </w:tc>
        <w:tc>
          <w:tcPr>
            <w:tcW w:w="708" w:type="dxa"/>
            <w:gridSpan w:val="3"/>
          </w:tcPr>
          <w:p w14:paraId="393727C7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3FDC347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6C83" w:rsidRPr="00CA4912" w14:paraId="7C70D6AE" w14:textId="77777777" w:rsidTr="00176B76">
        <w:trPr>
          <w:gridAfter w:val="3"/>
          <w:wAfter w:w="2274" w:type="dxa"/>
          <w:trHeight w:val="851"/>
        </w:trPr>
        <w:tc>
          <w:tcPr>
            <w:tcW w:w="567" w:type="dxa"/>
          </w:tcPr>
          <w:p w14:paraId="7570F38A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14:paraId="093BF989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CE0AEBF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993" w:type="dxa"/>
          </w:tcPr>
          <w:p w14:paraId="329CB525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40DE2B87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5 Современные неологизмы</w:t>
            </w:r>
          </w:p>
        </w:tc>
        <w:tc>
          <w:tcPr>
            <w:tcW w:w="8930" w:type="dxa"/>
            <w:gridSpan w:val="2"/>
          </w:tcPr>
          <w:p w14:paraId="2638A0C7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Пополнение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словарного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состава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русского языка новой лексикой</w:t>
            </w:r>
          </w:p>
          <w:p w14:paraId="657CB7C0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Современные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неологизмы  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группы по сфере употребления и</w:t>
            </w:r>
          </w:p>
          <w:p w14:paraId="7CA22932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стилистической окраске.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Уместное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употребление</w:t>
            </w:r>
          </w:p>
          <w:p w14:paraId="74136B4E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неологизмов,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образованных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иноязычных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заимствований</w:t>
            </w:r>
          </w:p>
          <w:p w14:paraId="28089130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помощью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русских словообразовательных средств.</w:t>
            </w:r>
          </w:p>
          <w:p w14:paraId="6BB6B008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Орфографический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пунктуационный практикум</w:t>
            </w:r>
          </w:p>
        </w:tc>
        <w:tc>
          <w:tcPr>
            <w:tcW w:w="872" w:type="dxa"/>
            <w:gridSpan w:val="2"/>
          </w:tcPr>
          <w:p w14:paraId="5A8C1BB0" w14:textId="77777777" w:rsidR="00996C83" w:rsidRPr="00CA4912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4912">
              <w:rPr>
                <w:rFonts w:ascii="Times New Roman" w:eastAsia="Times New Roman" w:hAnsi="Times New Roman"/>
                <w:sz w:val="24"/>
                <w:szCs w:val="24"/>
              </w:rPr>
              <w:t>§ 5</w:t>
            </w:r>
          </w:p>
        </w:tc>
        <w:tc>
          <w:tcPr>
            <w:tcW w:w="708" w:type="dxa"/>
            <w:gridSpan w:val="3"/>
          </w:tcPr>
          <w:p w14:paraId="4C0F27A6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6C83" w:rsidRPr="00CA4912" w14:paraId="01069EF2" w14:textId="77777777" w:rsidTr="00176B76">
        <w:trPr>
          <w:gridAfter w:val="3"/>
          <w:wAfter w:w="2274" w:type="dxa"/>
          <w:trHeight w:val="1046"/>
        </w:trPr>
        <w:tc>
          <w:tcPr>
            <w:tcW w:w="567" w:type="dxa"/>
          </w:tcPr>
          <w:p w14:paraId="0FE8C714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14:paraId="7029F319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4600610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2D55094" w14:textId="77777777" w:rsidR="00996C83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10..11ноября</w:t>
            </w:r>
          </w:p>
          <w:p w14:paraId="0C812386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993" w:type="dxa"/>
          </w:tcPr>
          <w:p w14:paraId="513C726B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16FE4931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6 Отражение во фразеологии истории культуры народа</w:t>
            </w:r>
          </w:p>
        </w:tc>
        <w:tc>
          <w:tcPr>
            <w:tcW w:w="8930" w:type="dxa"/>
            <w:gridSpan w:val="2"/>
          </w:tcPr>
          <w:p w14:paraId="344A99DE" w14:textId="77777777" w:rsidR="00996C83" w:rsidRPr="00CA4912" w:rsidRDefault="00996C83" w:rsidP="00176B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Фразеология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с точки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зрения отражения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истории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народа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Типы   фразеологизмов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представление).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Источники фразеологии (конкретные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примеры)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Отражение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во фразеологии предметов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ушедшего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представлений и верований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наших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предков,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событий далёкого прошлого и </w:t>
            </w:r>
            <w:proofErr w:type="spell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т.п</w:t>
            </w:r>
            <w:proofErr w:type="spellEnd"/>
          </w:p>
        </w:tc>
        <w:tc>
          <w:tcPr>
            <w:tcW w:w="872" w:type="dxa"/>
            <w:gridSpan w:val="2"/>
          </w:tcPr>
          <w:p w14:paraId="2CFDB4EA" w14:textId="77777777" w:rsidR="00996C83" w:rsidRPr="00CA4912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4912">
              <w:rPr>
                <w:rFonts w:ascii="Times New Roman" w:eastAsia="Times New Roman" w:hAnsi="Times New Roman"/>
                <w:sz w:val="24"/>
                <w:szCs w:val="24"/>
              </w:rPr>
              <w:t>§ 6</w:t>
            </w:r>
          </w:p>
        </w:tc>
        <w:tc>
          <w:tcPr>
            <w:tcW w:w="708" w:type="dxa"/>
            <w:gridSpan w:val="3"/>
          </w:tcPr>
          <w:p w14:paraId="1C1231A1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6C83" w:rsidRPr="00CA4912" w14:paraId="6BD7DC1A" w14:textId="77777777" w:rsidTr="00176B76">
        <w:trPr>
          <w:gridAfter w:val="3"/>
          <w:wAfter w:w="2274" w:type="dxa"/>
          <w:trHeight w:val="828"/>
        </w:trPr>
        <w:tc>
          <w:tcPr>
            <w:tcW w:w="567" w:type="dxa"/>
          </w:tcPr>
          <w:p w14:paraId="760C58E4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701" w:type="dxa"/>
          </w:tcPr>
          <w:p w14:paraId="52BB1EC3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993" w:type="dxa"/>
          </w:tcPr>
          <w:p w14:paraId="6F97EE7C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32A50E79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7 Современные фразеологизмы</w:t>
            </w:r>
          </w:p>
        </w:tc>
        <w:tc>
          <w:tcPr>
            <w:tcW w:w="8930" w:type="dxa"/>
            <w:gridSpan w:val="2"/>
          </w:tcPr>
          <w:p w14:paraId="01290284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Отражение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во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фразеологии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исторических событий, культуры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и т. п.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1D522B2B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Перемещение фразеологизмов 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активного  в</w:t>
            </w:r>
            <w:proofErr w:type="gram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  пассивный  запас  и</w:t>
            </w:r>
          </w:p>
          <w:p w14:paraId="744EC059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наоборот.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Орфографический практикум</w:t>
            </w:r>
          </w:p>
        </w:tc>
        <w:tc>
          <w:tcPr>
            <w:tcW w:w="872" w:type="dxa"/>
            <w:gridSpan w:val="2"/>
          </w:tcPr>
          <w:p w14:paraId="0C3616BA" w14:textId="77777777" w:rsidR="00996C83" w:rsidRPr="00CA4912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4912">
              <w:rPr>
                <w:rFonts w:ascii="Times New Roman" w:eastAsia="Times New Roman" w:hAnsi="Times New Roman"/>
                <w:sz w:val="24"/>
                <w:szCs w:val="24"/>
              </w:rPr>
              <w:t>§ 7</w:t>
            </w:r>
          </w:p>
        </w:tc>
        <w:tc>
          <w:tcPr>
            <w:tcW w:w="708" w:type="dxa"/>
            <w:gridSpan w:val="3"/>
          </w:tcPr>
          <w:p w14:paraId="12128729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6C83" w:rsidRPr="00CA4912" w14:paraId="2283FF2B" w14:textId="77777777" w:rsidTr="00176B76">
        <w:trPr>
          <w:gridAfter w:val="3"/>
          <w:wAfter w:w="2274" w:type="dxa"/>
        </w:trPr>
        <w:tc>
          <w:tcPr>
            <w:tcW w:w="567" w:type="dxa"/>
          </w:tcPr>
          <w:p w14:paraId="5323B1BA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14:paraId="1B661626" w14:textId="77777777" w:rsidR="00996C83" w:rsidRPr="00CA4912" w:rsidRDefault="00996C83" w:rsidP="00176B7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1.12 декабря  </w:t>
            </w:r>
          </w:p>
        </w:tc>
        <w:tc>
          <w:tcPr>
            <w:tcW w:w="993" w:type="dxa"/>
          </w:tcPr>
          <w:p w14:paraId="366C60A9" w14:textId="77777777" w:rsidR="00996C83" w:rsidRPr="00CA4912" w:rsidRDefault="00996C83" w:rsidP="00176B7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76C4F75A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eastAsia="Times New Roman" w:hAnsi="Times New Roman"/>
                <w:sz w:val="24"/>
                <w:szCs w:val="24"/>
              </w:rPr>
              <w:t>Проверочная работа №1</w:t>
            </w:r>
          </w:p>
        </w:tc>
        <w:tc>
          <w:tcPr>
            <w:tcW w:w="8930" w:type="dxa"/>
            <w:gridSpan w:val="2"/>
          </w:tcPr>
          <w:p w14:paraId="7D522E3A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Ключевые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слова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раздела. Обобщение материала.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54C4750F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Представление результатов проектных, исследовательских работ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72" w:type="dxa"/>
            <w:gridSpan w:val="2"/>
          </w:tcPr>
          <w:p w14:paraId="0FCBA262" w14:textId="77777777" w:rsidR="00996C83" w:rsidRPr="00CA4912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4912">
              <w:rPr>
                <w:rFonts w:ascii="Times New Roman" w:eastAsia="Times New Roman" w:hAnsi="Times New Roman"/>
                <w:sz w:val="24"/>
                <w:szCs w:val="24"/>
              </w:rPr>
              <w:t>§ 1-7</w:t>
            </w:r>
          </w:p>
        </w:tc>
        <w:tc>
          <w:tcPr>
            <w:tcW w:w="708" w:type="dxa"/>
            <w:gridSpan w:val="3"/>
          </w:tcPr>
          <w:p w14:paraId="12214C97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6C83" w:rsidRPr="00CA4912" w14:paraId="35985D69" w14:textId="77777777" w:rsidTr="00176B76">
        <w:trPr>
          <w:gridAfter w:val="2"/>
          <w:wAfter w:w="2268" w:type="dxa"/>
        </w:trPr>
        <w:tc>
          <w:tcPr>
            <w:tcW w:w="15620" w:type="dxa"/>
            <w:gridSpan w:val="9"/>
          </w:tcPr>
          <w:p w14:paraId="3CE0E4F2" w14:textId="77777777" w:rsidR="00996C83" w:rsidRPr="00CA4912" w:rsidRDefault="00996C83" w:rsidP="00176B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 часть  КУЛЬТУРА РЕЧИ</w:t>
            </w:r>
          </w:p>
        </w:tc>
        <w:tc>
          <w:tcPr>
            <w:tcW w:w="708" w:type="dxa"/>
            <w:gridSpan w:val="3"/>
          </w:tcPr>
          <w:p w14:paraId="1ABBE6F7" w14:textId="77777777" w:rsidR="00996C83" w:rsidRPr="00CA4912" w:rsidRDefault="00996C83" w:rsidP="00176B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6C83" w:rsidRPr="00CA4912" w14:paraId="6FB4CC7C" w14:textId="77777777" w:rsidTr="00176B76">
        <w:trPr>
          <w:gridAfter w:val="4"/>
          <w:wAfter w:w="2282" w:type="dxa"/>
          <w:trHeight w:val="563"/>
        </w:trPr>
        <w:tc>
          <w:tcPr>
            <w:tcW w:w="567" w:type="dxa"/>
          </w:tcPr>
          <w:p w14:paraId="31444A28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14:paraId="23DD9F2C" w14:textId="77777777" w:rsidR="00996C83" w:rsidRPr="0004476A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8..12</w:t>
            </w:r>
          </w:p>
        </w:tc>
        <w:tc>
          <w:tcPr>
            <w:tcW w:w="993" w:type="dxa"/>
          </w:tcPr>
          <w:p w14:paraId="08302F22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3B8CDE27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8  Стилистические особенности произношения и ударения</w:t>
            </w:r>
          </w:p>
        </w:tc>
        <w:tc>
          <w:tcPr>
            <w:tcW w:w="8930" w:type="dxa"/>
            <w:gridSpan w:val="2"/>
          </w:tcPr>
          <w:p w14:paraId="26335DDA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Произносительные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различия в русском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языке,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обусловленные</w:t>
            </w:r>
          </w:p>
          <w:p w14:paraId="1BA44C50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темпом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речи.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Стилистические особенности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произношения</w:t>
            </w:r>
          </w:p>
          <w:p w14:paraId="091063EB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ударения(</w:t>
            </w:r>
            <w:proofErr w:type="gram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литературные‚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разговорные‚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устарелые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профессиональные)</w:t>
            </w:r>
          </w:p>
          <w:p w14:paraId="54D5F374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Ударение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в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кратких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формах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прилагательных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;подвижное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ударение в глаголах; ударение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формах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глагола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прошедшего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времени;  ударение  в  возвратных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глаголах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в формах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прошедшего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времени мужского рода; ударение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в формах глаголов  II спряжения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на -</w:t>
            </w:r>
            <w:proofErr w:type="spell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ить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.Орфографический пунктуационный практикум</w:t>
            </w:r>
          </w:p>
        </w:tc>
        <w:tc>
          <w:tcPr>
            <w:tcW w:w="864" w:type="dxa"/>
          </w:tcPr>
          <w:p w14:paraId="2EE9951D" w14:textId="77777777" w:rsidR="00996C83" w:rsidRPr="00CA4912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4912">
              <w:rPr>
                <w:rFonts w:ascii="Times New Roman" w:eastAsia="Times New Roman" w:hAnsi="Times New Roman"/>
                <w:sz w:val="24"/>
                <w:szCs w:val="24"/>
              </w:rPr>
              <w:t>§ 8</w:t>
            </w:r>
          </w:p>
        </w:tc>
        <w:tc>
          <w:tcPr>
            <w:tcW w:w="708" w:type="dxa"/>
            <w:gridSpan w:val="3"/>
          </w:tcPr>
          <w:p w14:paraId="520A498F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6C83" w:rsidRPr="00CA4912" w14:paraId="200C374B" w14:textId="77777777" w:rsidTr="00176B76">
        <w:trPr>
          <w:gridAfter w:val="4"/>
          <w:wAfter w:w="2282" w:type="dxa"/>
          <w:trHeight w:val="1380"/>
        </w:trPr>
        <w:tc>
          <w:tcPr>
            <w:tcW w:w="567" w:type="dxa"/>
          </w:tcPr>
          <w:p w14:paraId="0615B393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1415</w:t>
            </w:r>
          </w:p>
          <w:p w14:paraId="0996D211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A058A79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  <w:p w14:paraId="419E3BEB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993" w:type="dxa"/>
          </w:tcPr>
          <w:p w14:paraId="6E6D78DD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78C2B5F6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9 Нормы произношения отдельных грамматических форм</w:t>
            </w:r>
          </w:p>
        </w:tc>
        <w:tc>
          <w:tcPr>
            <w:tcW w:w="8930" w:type="dxa"/>
            <w:gridSpan w:val="2"/>
          </w:tcPr>
          <w:p w14:paraId="60CB8BFC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Нормы произношения </w:t>
            </w:r>
            <w:proofErr w:type="spell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отдельныхграмматических</w:t>
            </w:r>
            <w:proofErr w:type="spell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форм;</w:t>
            </w:r>
          </w:p>
          <w:p w14:paraId="7BC638DB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заимствованных слов: ударение </w:t>
            </w:r>
            <w:proofErr w:type="spell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вформе</w:t>
            </w:r>
            <w:proofErr w:type="spell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родительного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падежа</w:t>
            </w:r>
          </w:p>
          <w:p w14:paraId="7E80227D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множественного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числасуществительных</w:t>
            </w:r>
            <w:proofErr w:type="spell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Варианты</w:t>
            </w:r>
          </w:p>
          <w:p w14:paraId="14B81C36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ударения внутри </w:t>
            </w:r>
            <w:proofErr w:type="spell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нормы.Орфографический</w:t>
            </w:r>
            <w:proofErr w:type="spell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ипунктуационный</w:t>
            </w:r>
            <w:proofErr w:type="spell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64" w:type="dxa"/>
          </w:tcPr>
          <w:p w14:paraId="761EEE66" w14:textId="77777777" w:rsidR="00996C83" w:rsidRPr="00CA4912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4912">
              <w:rPr>
                <w:rFonts w:ascii="Times New Roman" w:eastAsia="Times New Roman" w:hAnsi="Times New Roman"/>
                <w:sz w:val="24"/>
                <w:szCs w:val="24"/>
              </w:rPr>
              <w:t>§ 9</w:t>
            </w:r>
          </w:p>
        </w:tc>
        <w:tc>
          <w:tcPr>
            <w:tcW w:w="708" w:type="dxa"/>
            <w:gridSpan w:val="3"/>
          </w:tcPr>
          <w:p w14:paraId="1BACB465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B914B8D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6C83" w:rsidRPr="00CA4912" w14:paraId="54562277" w14:textId="77777777" w:rsidTr="00176B76">
        <w:trPr>
          <w:gridAfter w:val="4"/>
          <w:wAfter w:w="2282" w:type="dxa"/>
          <w:trHeight w:val="562"/>
        </w:trPr>
        <w:tc>
          <w:tcPr>
            <w:tcW w:w="567" w:type="dxa"/>
          </w:tcPr>
          <w:p w14:paraId="0FB1EE46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14:paraId="380EA57C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4EF466A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993" w:type="dxa"/>
          </w:tcPr>
          <w:p w14:paraId="0A6D051C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1369CA48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10 Синонимы и точность речи</w:t>
            </w:r>
          </w:p>
        </w:tc>
        <w:tc>
          <w:tcPr>
            <w:tcW w:w="8930" w:type="dxa"/>
            <w:gridSpan w:val="2"/>
          </w:tcPr>
          <w:p w14:paraId="5C81EE17" w14:textId="77777777" w:rsidR="00996C83" w:rsidRPr="00CA4912" w:rsidRDefault="00996C83" w:rsidP="00176B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Точность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как  </w:t>
            </w:r>
            <w:proofErr w:type="spell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коммуникативноекачество</w:t>
            </w:r>
            <w:proofErr w:type="spellEnd"/>
            <w:proofErr w:type="gram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 речи и роль синонимов создании точности речи</w:t>
            </w:r>
          </w:p>
          <w:p w14:paraId="7F97E28F" w14:textId="77777777" w:rsidR="00996C83" w:rsidRPr="00CA4912" w:rsidRDefault="00996C83" w:rsidP="00176B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Типичные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речевые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ошибки ‘связанные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супотреблениесинонимов</w:t>
            </w:r>
            <w:proofErr w:type="spell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 в речи.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00DB91F9" w14:textId="77777777" w:rsidR="00996C83" w:rsidRPr="00CA4912" w:rsidRDefault="00996C83" w:rsidP="00176B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Типичные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речевые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ошибки‚связанные</w:t>
            </w:r>
            <w:proofErr w:type="spell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супотреблением</w:t>
            </w:r>
            <w:proofErr w:type="spellEnd"/>
          </w:p>
          <w:p w14:paraId="027BA10D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синонимов в </w:t>
            </w:r>
            <w:proofErr w:type="spellStart"/>
            <w:proofErr w:type="gram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речи.Контекстные</w:t>
            </w:r>
            <w:proofErr w:type="spellEnd"/>
            <w:proofErr w:type="gram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синонимы;смысловые</w:t>
            </w:r>
            <w:proofErr w:type="spell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 </w:t>
            </w:r>
            <w:proofErr w:type="spell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стилистическиесинонимы</w:t>
            </w:r>
            <w:proofErr w:type="spell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Орфографический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ипунктуационный</w:t>
            </w:r>
            <w:proofErr w:type="spell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</w:t>
            </w:r>
          </w:p>
        </w:tc>
        <w:tc>
          <w:tcPr>
            <w:tcW w:w="864" w:type="dxa"/>
          </w:tcPr>
          <w:p w14:paraId="5BDE2DEA" w14:textId="77777777" w:rsidR="00996C83" w:rsidRPr="00CA4912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4912">
              <w:rPr>
                <w:rFonts w:ascii="Times New Roman" w:eastAsia="Times New Roman" w:hAnsi="Times New Roman"/>
                <w:sz w:val="24"/>
                <w:szCs w:val="24"/>
              </w:rPr>
              <w:t>§ 10</w:t>
            </w:r>
          </w:p>
        </w:tc>
        <w:tc>
          <w:tcPr>
            <w:tcW w:w="708" w:type="dxa"/>
            <w:gridSpan w:val="3"/>
          </w:tcPr>
          <w:p w14:paraId="75944634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6C83" w:rsidRPr="00CA4912" w14:paraId="17970C2B" w14:textId="77777777" w:rsidTr="00176B76">
        <w:trPr>
          <w:gridAfter w:val="4"/>
          <w:wAfter w:w="2282" w:type="dxa"/>
          <w:trHeight w:val="562"/>
        </w:trPr>
        <w:tc>
          <w:tcPr>
            <w:tcW w:w="567" w:type="dxa"/>
          </w:tcPr>
          <w:p w14:paraId="07750687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14:paraId="2F880D9C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7EE5BA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C3FD20F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993" w:type="dxa"/>
          </w:tcPr>
          <w:p w14:paraId="476A59D9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605AFD9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11 Антонимы и точность речи</w:t>
            </w:r>
          </w:p>
        </w:tc>
        <w:tc>
          <w:tcPr>
            <w:tcW w:w="8930" w:type="dxa"/>
            <w:gridSpan w:val="2"/>
          </w:tcPr>
          <w:p w14:paraId="333805C1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Антонимы и их функции в </w:t>
            </w:r>
            <w:proofErr w:type="spellStart"/>
            <w:proofErr w:type="gram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речи.Антонимы</w:t>
            </w:r>
            <w:proofErr w:type="spellEnd"/>
            <w:proofErr w:type="gram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как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выразительное</w:t>
            </w:r>
          </w:p>
          <w:p w14:paraId="07418280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Средствоязыка.Смысловые‚стилистические</w:t>
            </w:r>
            <w:proofErr w:type="spell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особенностипотребления</w:t>
            </w:r>
            <w:proofErr w:type="spell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 антонимов.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7738239E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Типичные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речевые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ошибки‚связанные</w:t>
            </w:r>
            <w:proofErr w:type="spell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супотреблениемантонимов</w:t>
            </w:r>
            <w:proofErr w:type="spell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 в речи.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Орфографический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ипунктуационный</w:t>
            </w:r>
            <w:proofErr w:type="spell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64" w:type="dxa"/>
          </w:tcPr>
          <w:p w14:paraId="3FBB4A4D" w14:textId="77777777" w:rsidR="00996C83" w:rsidRPr="00CA4912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4912">
              <w:rPr>
                <w:rFonts w:ascii="Times New Roman" w:eastAsia="Times New Roman" w:hAnsi="Times New Roman"/>
                <w:sz w:val="24"/>
                <w:szCs w:val="24"/>
              </w:rPr>
              <w:t>§ 11</w:t>
            </w:r>
          </w:p>
        </w:tc>
        <w:tc>
          <w:tcPr>
            <w:tcW w:w="708" w:type="dxa"/>
            <w:gridSpan w:val="3"/>
          </w:tcPr>
          <w:p w14:paraId="0F1E4704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6C83" w:rsidRPr="00CA4912" w14:paraId="0DC2A798" w14:textId="77777777" w:rsidTr="00176B76">
        <w:trPr>
          <w:gridAfter w:val="4"/>
          <w:wAfter w:w="2282" w:type="dxa"/>
          <w:trHeight w:val="1143"/>
        </w:trPr>
        <w:tc>
          <w:tcPr>
            <w:tcW w:w="567" w:type="dxa"/>
          </w:tcPr>
          <w:p w14:paraId="18BA8B71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01" w:type="dxa"/>
          </w:tcPr>
          <w:p w14:paraId="47841BE8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 январь</w:t>
            </w:r>
          </w:p>
        </w:tc>
        <w:tc>
          <w:tcPr>
            <w:tcW w:w="993" w:type="dxa"/>
          </w:tcPr>
          <w:p w14:paraId="322F736A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616B8512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12 Лексические омонимы и точность речи</w:t>
            </w:r>
          </w:p>
        </w:tc>
        <w:tc>
          <w:tcPr>
            <w:tcW w:w="8930" w:type="dxa"/>
            <w:gridSpan w:val="2"/>
          </w:tcPr>
          <w:p w14:paraId="74DCDC07" w14:textId="77777777" w:rsidR="00996C83" w:rsidRPr="00CA4912" w:rsidRDefault="00996C83" w:rsidP="00176B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Типы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омонимов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и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ихупотребление</w:t>
            </w:r>
            <w:proofErr w:type="spell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в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речи.</w:t>
            </w:r>
          </w:p>
          <w:p w14:paraId="57F1E63D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Происхождениеомонимов.Смысловые‚стилистическиеособенностиупотреблениялексических омонимов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761A8900" w14:textId="77777777" w:rsidR="00996C83" w:rsidRPr="00CA4912" w:rsidRDefault="00996C83" w:rsidP="00176B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Типичные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речевые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ошибки‚связанные</w:t>
            </w:r>
            <w:proofErr w:type="spell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супотреблением</w:t>
            </w:r>
            <w:proofErr w:type="spellEnd"/>
          </w:p>
          <w:p w14:paraId="7306B2D8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омонимов в речи.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Орфографический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ипунктуационный</w:t>
            </w:r>
            <w:proofErr w:type="spell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</w:r>
          </w:p>
        </w:tc>
        <w:tc>
          <w:tcPr>
            <w:tcW w:w="864" w:type="dxa"/>
          </w:tcPr>
          <w:p w14:paraId="6307ED65" w14:textId="77777777" w:rsidR="00996C83" w:rsidRPr="00CA4912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491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§ 12</w:t>
            </w:r>
          </w:p>
        </w:tc>
        <w:tc>
          <w:tcPr>
            <w:tcW w:w="708" w:type="dxa"/>
            <w:gridSpan w:val="3"/>
          </w:tcPr>
          <w:p w14:paraId="422B2F4E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6C83" w:rsidRPr="00CA4912" w14:paraId="0E9E6B29" w14:textId="77777777" w:rsidTr="00176B76">
        <w:trPr>
          <w:gridAfter w:val="4"/>
          <w:wAfter w:w="2282" w:type="dxa"/>
          <w:trHeight w:val="1461"/>
        </w:trPr>
        <w:tc>
          <w:tcPr>
            <w:tcW w:w="567" w:type="dxa"/>
          </w:tcPr>
          <w:p w14:paraId="7FA4270A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  <w:p w14:paraId="577AAD02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84C01AB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993" w:type="dxa"/>
          </w:tcPr>
          <w:p w14:paraId="36E8ABBA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1710D7AA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13 Особенности склонения имен собственных</w:t>
            </w:r>
          </w:p>
        </w:tc>
        <w:tc>
          <w:tcPr>
            <w:tcW w:w="8930" w:type="dxa"/>
            <w:gridSpan w:val="2"/>
          </w:tcPr>
          <w:p w14:paraId="7C2E471B" w14:textId="77777777" w:rsidR="00996C83" w:rsidRPr="00CA4912" w:rsidRDefault="00996C83" w:rsidP="00176B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Категория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склонения:  </w:t>
            </w:r>
            <w:proofErr w:type="spell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склонениерусских</w:t>
            </w:r>
            <w:proofErr w:type="spellEnd"/>
            <w:proofErr w:type="gram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иностранныхимён</w:t>
            </w:r>
            <w:proofErr w:type="spell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  и фамилий;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названийгеографических</w:t>
            </w:r>
            <w:proofErr w:type="spell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166AD969" w14:textId="77777777" w:rsidR="00996C83" w:rsidRPr="00CA4912" w:rsidRDefault="00996C83" w:rsidP="00176B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Нормы употребления форм </w:t>
            </w:r>
            <w:proofErr w:type="spell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именсуществительных</w:t>
            </w:r>
            <w:proofErr w:type="spell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</w:t>
            </w:r>
          </w:p>
          <w:p w14:paraId="1C235BB3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типом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proofErr w:type="gram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склонения,особенностями</w:t>
            </w:r>
            <w:proofErr w:type="spellEnd"/>
            <w:proofErr w:type="gram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  окончаний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форм</w:t>
            </w:r>
          </w:p>
          <w:p w14:paraId="1381B19B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множественного </w:t>
            </w:r>
            <w:proofErr w:type="spell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числа.Орфографический</w:t>
            </w:r>
            <w:proofErr w:type="spell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пунк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туационный практикум</w:t>
            </w:r>
          </w:p>
        </w:tc>
        <w:tc>
          <w:tcPr>
            <w:tcW w:w="864" w:type="dxa"/>
          </w:tcPr>
          <w:p w14:paraId="71873709" w14:textId="77777777" w:rsidR="00996C83" w:rsidRPr="00CA4912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4912">
              <w:rPr>
                <w:rFonts w:ascii="Times New Roman" w:eastAsia="Times New Roman" w:hAnsi="Times New Roman"/>
                <w:sz w:val="24"/>
                <w:szCs w:val="24"/>
              </w:rPr>
              <w:t>§ 13</w:t>
            </w:r>
          </w:p>
        </w:tc>
        <w:tc>
          <w:tcPr>
            <w:tcW w:w="708" w:type="dxa"/>
            <w:gridSpan w:val="3"/>
          </w:tcPr>
          <w:p w14:paraId="6B574928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6C83" w:rsidRPr="00CA4912" w14:paraId="506BB7B0" w14:textId="77777777" w:rsidTr="00176B76">
        <w:trPr>
          <w:gridAfter w:val="4"/>
          <w:wAfter w:w="2282" w:type="dxa"/>
          <w:trHeight w:val="912"/>
        </w:trPr>
        <w:tc>
          <w:tcPr>
            <w:tcW w:w="567" w:type="dxa"/>
          </w:tcPr>
          <w:p w14:paraId="6E81BF76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029AFB38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2.02февраль</w:t>
            </w:r>
          </w:p>
        </w:tc>
        <w:tc>
          <w:tcPr>
            <w:tcW w:w="993" w:type="dxa"/>
          </w:tcPr>
          <w:p w14:paraId="0EA455CF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17C9E19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14 Нормы употребления имен существительных</w:t>
            </w:r>
          </w:p>
        </w:tc>
        <w:tc>
          <w:tcPr>
            <w:tcW w:w="8930" w:type="dxa"/>
            <w:gridSpan w:val="2"/>
          </w:tcPr>
          <w:p w14:paraId="34CA02E5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Нормы употребления форм </w:t>
            </w:r>
            <w:proofErr w:type="spell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имёнсуществительных</w:t>
            </w:r>
            <w:proofErr w:type="spell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</w:t>
            </w:r>
          </w:p>
          <w:p w14:paraId="44DDCE8D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с  принадлежностью</w:t>
            </w:r>
            <w:proofErr w:type="gram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к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разрядуодушевлённости</w:t>
            </w:r>
            <w:proofErr w:type="spell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0C49DC61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неодушевлённости.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Отражениевариантов</w:t>
            </w:r>
            <w:proofErr w:type="spell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 грамматической нормы</w:t>
            </w:r>
          </w:p>
          <w:p w14:paraId="089830F6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в словарях и справочниках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Нормативные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и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ненормативные</w:t>
            </w:r>
          </w:p>
          <w:p w14:paraId="519AF7ED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формы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имён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существительных.Орфографический</w:t>
            </w:r>
            <w:proofErr w:type="spell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ипунктуационный</w:t>
            </w:r>
            <w:proofErr w:type="spell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64" w:type="dxa"/>
          </w:tcPr>
          <w:p w14:paraId="41261F88" w14:textId="77777777" w:rsidR="00996C83" w:rsidRPr="00CA4912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4912">
              <w:rPr>
                <w:rFonts w:ascii="Times New Roman" w:eastAsia="Times New Roman" w:hAnsi="Times New Roman"/>
                <w:sz w:val="24"/>
                <w:szCs w:val="24"/>
              </w:rPr>
              <w:t>§ 14</w:t>
            </w:r>
          </w:p>
        </w:tc>
        <w:tc>
          <w:tcPr>
            <w:tcW w:w="708" w:type="dxa"/>
            <w:gridSpan w:val="3"/>
          </w:tcPr>
          <w:p w14:paraId="6E94757A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6C83" w:rsidRPr="00CA4912" w14:paraId="4A961DC7" w14:textId="77777777" w:rsidTr="00176B76">
        <w:trPr>
          <w:gridAfter w:val="4"/>
          <w:wAfter w:w="2282" w:type="dxa"/>
          <w:trHeight w:val="1124"/>
        </w:trPr>
        <w:tc>
          <w:tcPr>
            <w:tcW w:w="567" w:type="dxa"/>
          </w:tcPr>
          <w:p w14:paraId="4F72CA35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01" w:type="dxa"/>
          </w:tcPr>
          <w:p w14:paraId="01C422FB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9.02 февраль</w:t>
            </w:r>
          </w:p>
        </w:tc>
        <w:tc>
          <w:tcPr>
            <w:tcW w:w="993" w:type="dxa"/>
          </w:tcPr>
          <w:p w14:paraId="5C7EB4D9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03ECD57C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15 Нормы употребления имен прилагательных, числительных,  местоимений.</w:t>
            </w:r>
          </w:p>
        </w:tc>
        <w:tc>
          <w:tcPr>
            <w:tcW w:w="8930" w:type="dxa"/>
            <w:gridSpan w:val="2"/>
          </w:tcPr>
          <w:p w14:paraId="2FC6A8B3" w14:textId="77777777" w:rsidR="00996C83" w:rsidRPr="00CA4912" w:rsidRDefault="00996C83" w:rsidP="00176B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Склонение  местоимений</w:t>
            </w:r>
            <w:proofErr w:type="gram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Нормыупотребленияимён</w:t>
            </w:r>
            <w:proofErr w:type="spell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 прилагательных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в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формахсравнительной</w:t>
            </w:r>
            <w:proofErr w:type="spell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 степени, в </w:t>
            </w:r>
            <w:proofErr w:type="spell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краткойформе</w:t>
            </w:r>
            <w:proofErr w:type="spell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. Склонение порядковых </w:t>
            </w:r>
            <w:proofErr w:type="spell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иколичественных</w:t>
            </w:r>
            <w:proofErr w:type="spell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 числительных</w:t>
            </w:r>
          </w:p>
          <w:p w14:paraId="7342ACC5" w14:textId="77777777" w:rsidR="00996C83" w:rsidRPr="00CA4912" w:rsidRDefault="00996C83" w:rsidP="00176B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Типичные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грамматическиеошибки</w:t>
            </w:r>
            <w:proofErr w:type="spell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 в речи. </w:t>
            </w:r>
            <w:proofErr w:type="spell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Орфографическийпунктуационный</w:t>
            </w:r>
            <w:proofErr w:type="spell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</w:t>
            </w:r>
          </w:p>
        </w:tc>
        <w:tc>
          <w:tcPr>
            <w:tcW w:w="864" w:type="dxa"/>
            <w:tcBorders>
              <w:right w:val="single" w:sz="4" w:space="0" w:color="auto"/>
            </w:tcBorders>
          </w:tcPr>
          <w:p w14:paraId="5FEB0849" w14:textId="77777777" w:rsidR="00996C83" w:rsidRPr="00CA4912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4912">
              <w:rPr>
                <w:rFonts w:ascii="Times New Roman" w:eastAsia="Times New Roman" w:hAnsi="Times New Roman"/>
                <w:sz w:val="24"/>
                <w:szCs w:val="24"/>
              </w:rPr>
              <w:t>§ 15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14:paraId="56A9C923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6C83" w:rsidRPr="00CA4912" w14:paraId="553FD47A" w14:textId="77777777" w:rsidTr="00176B76">
        <w:trPr>
          <w:gridAfter w:val="4"/>
          <w:wAfter w:w="2282" w:type="dxa"/>
          <w:trHeight w:val="2535"/>
        </w:trPr>
        <w:tc>
          <w:tcPr>
            <w:tcW w:w="567" w:type="dxa"/>
          </w:tcPr>
          <w:p w14:paraId="7C0141DE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14:paraId="5748D509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21AFFC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76917BC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993" w:type="dxa"/>
          </w:tcPr>
          <w:p w14:paraId="25C06230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60838B93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16  Речевой этикет</w:t>
            </w:r>
          </w:p>
        </w:tc>
        <w:tc>
          <w:tcPr>
            <w:tcW w:w="8930" w:type="dxa"/>
            <w:gridSpan w:val="2"/>
          </w:tcPr>
          <w:p w14:paraId="318E72D3" w14:textId="77777777" w:rsidR="00996C83" w:rsidRPr="00CA4912" w:rsidRDefault="00996C83" w:rsidP="00176B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Национальные особенности речевого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этикета. Принципы </w:t>
            </w:r>
            <w:proofErr w:type="gram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этикетного  общения</w:t>
            </w:r>
            <w:proofErr w:type="gram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,  лежащие  </w:t>
            </w:r>
            <w:proofErr w:type="spell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воснове</w:t>
            </w:r>
            <w:proofErr w:type="spell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национального речевого  этикета; использование </w:t>
            </w:r>
            <w:proofErr w:type="spell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стандартныхречевых</w:t>
            </w:r>
            <w:proofErr w:type="spell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 формул в  стандартных ситуациях </w:t>
            </w:r>
            <w:proofErr w:type="spell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общения,позитивное</w:t>
            </w:r>
            <w:proofErr w:type="spell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отношение к собеседнику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40D7DC1F" w14:textId="77777777" w:rsidR="00996C83" w:rsidRPr="00CA4912" w:rsidRDefault="00996C83" w:rsidP="00176B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Этика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речевой этикет.  Соотношение </w:t>
            </w:r>
            <w:proofErr w:type="gram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понятий  «</w:t>
            </w:r>
            <w:proofErr w:type="gram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этика» –«этикет» – «мораль»; «</w:t>
            </w:r>
            <w:proofErr w:type="spell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этическиенормы</w:t>
            </w:r>
            <w:proofErr w:type="spell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» –  «этикетные  нормы» –«этикетные формы»</w:t>
            </w:r>
          </w:p>
          <w:p w14:paraId="34247870" w14:textId="77777777" w:rsidR="00996C83" w:rsidRPr="00CA4912" w:rsidRDefault="00996C83" w:rsidP="00176B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Устойчивые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proofErr w:type="gram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формулыречевого</w:t>
            </w:r>
            <w:proofErr w:type="spell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  этикетного</w:t>
            </w:r>
            <w:proofErr w:type="gram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 общения.   Этикетные формы начала и конца общения. </w:t>
            </w:r>
          </w:p>
          <w:p w14:paraId="762D3F18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Этикетныепохвалы</w:t>
            </w:r>
            <w:proofErr w:type="spell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комплиментаЭтикетные</w:t>
            </w:r>
            <w:proofErr w:type="spell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формулы благодарности. Этикетные формулы сочувствия‚ </w:t>
            </w:r>
            <w:proofErr w:type="spell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утешения.Орфографический</w:t>
            </w:r>
            <w:proofErr w:type="spell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</w:t>
            </w:r>
          </w:p>
        </w:tc>
        <w:tc>
          <w:tcPr>
            <w:tcW w:w="864" w:type="dxa"/>
            <w:tcBorders>
              <w:right w:val="single" w:sz="4" w:space="0" w:color="auto"/>
            </w:tcBorders>
          </w:tcPr>
          <w:p w14:paraId="40DA76D4" w14:textId="77777777" w:rsidR="00996C83" w:rsidRPr="00CA4912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4912">
              <w:rPr>
                <w:rFonts w:ascii="Times New Roman" w:eastAsia="Times New Roman" w:hAnsi="Times New Roman"/>
                <w:sz w:val="24"/>
                <w:szCs w:val="24"/>
              </w:rPr>
              <w:t>§ 16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14:paraId="180D6747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6C83" w:rsidRPr="00CA4912" w14:paraId="3AECB45F" w14:textId="77777777" w:rsidTr="00176B76">
        <w:trPr>
          <w:gridAfter w:val="4"/>
          <w:wAfter w:w="2282" w:type="dxa"/>
        </w:trPr>
        <w:tc>
          <w:tcPr>
            <w:tcW w:w="567" w:type="dxa"/>
          </w:tcPr>
          <w:p w14:paraId="0CC72351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01" w:type="dxa"/>
          </w:tcPr>
          <w:p w14:paraId="4EA2897B" w14:textId="77777777" w:rsidR="00996C83" w:rsidRPr="00CA4912" w:rsidRDefault="00996C83" w:rsidP="00176B7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1.03 март</w:t>
            </w:r>
          </w:p>
        </w:tc>
        <w:tc>
          <w:tcPr>
            <w:tcW w:w="993" w:type="dxa"/>
          </w:tcPr>
          <w:p w14:paraId="4C811038" w14:textId="77777777" w:rsidR="00996C83" w:rsidRPr="00CA4912" w:rsidRDefault="00996C83" w:rsidP="00176B7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0E581AB3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eastAsia="Times New Roman" w:hAnsi="Times New Roman"/>
                <w:sz w:val="24"/>
                <w:szCs w:val="24"/>
              </w:rPr>
              <w:t>Проверочная работа( представление проектов, результатов исследовательских работ)</w:t>
            </w:r>
          </w:p>
        </w:tc>
        <w:tc>
          <w:tcPr>
            <w:tcW w:w="8930" w:type="dxa"/>
            <w:gridSpan w:val="2"/>
          </w:tcPr>
          <w:p w14:paraId="6504FD26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Ключевые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слова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раздела.Обобщение</w:t>
            </w:r>
            <w:proofErr w:type="spell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материала.</w:t>
            </w:r>
          </w:p>
          <w:p w14:paraId="0B707685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Представление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результатовпроектных</w:t>
            </w:r>
            <w:proofErr w:type="spell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исследовательских</w:t>
            </w:r>
          </w:p>
          <w:p w14:paraId="747F8C61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64" w:type="dxa"/>
          </w:tcPr>
          <w:p w14:paraId="5C394AB1" w14:textId="77777777" w:rsidR="00996C83" w:rsidRPr="00CA4912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4912">
              <w:rPr>
                <w:rFonts w:ascii="Times New Roman" w:eastAsia="Times New Roman" w:hAnsi="Times New Roman"/>
                <w:sz w:val="24"/>
                <w:szCs w:val="24"/>
              </w:rPr>
              <w:t>§ 8-17</w:t>
            </w:r>
          </w:p>
        </w:tc>
        <w:tc>
          <w:tcPr>
            <w:tcW w:w="708" w:type="dxa"/>
            <w:gridSpan w:val="3"/>
          </w:tcPr>
          <w:p w14:paraId="1CF3400B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6C83" w:rsidRPr="00CA4912" w14:paraId="3BC0B970" w14:textId="77777777" w:rsidTr="00176B76">
        <w:tc>
          <w:tcPr>
            <w:tcW w:w="15620" w:type="dxa"/>
            <w:gridSpan w:val="9"/>
          </w:tcPr>
          <w:p w14:paraId="25D07A34" w14:textId="77777777" w:rsidR="00996C83" w:rsidRPr="00CA4912" w:rsidRDefault="00996C83" w:rsidP="00176B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3 </w:t>
            </w:r>
            <w:proofErr w:type="gramStart"/>
            <w:r w:rsidRPr="00CA4912">
              <w:rPr>
                <w:rFonts w:ascii="Times New Roman" w:hAnsi="Times New Roman" w:cs="Times New Roman"/>
                <w:b/>
                <w:sz w:val="24"/>
                <w:szCs w:val="24"/>
              </w:rPr>
              <w:t>часть  РЕЧЬ</w:t>
            </w:r>
            <w:proofErr w:type="gramEnd"/>
            <w:r w:rsidRPr="00CA49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ТЕКСТ.    </w:t>
            </w:r>
          </w:p>
        </w:tc>
        <w:tc>
          <w:tcPr>
            <w:tcW w:w="708" w:type="dxa"/>
            <w:gridSpan w:val="3"/>
          </w:tcPr>
          <w:p w14:paraId="49ECE0A0" w14:textId="77777777" w:rsidR="00996C83" w:rsidRPr="00CA4912" w:rsidRDefault="00996C83" w:rsidP="00176B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1F723BC2" w14:textId="77777777" w:rsidR="00996C83" w:rsidRPr="00CA4912" w:rsidRDefault="00996C83" w:rsidP="00176B7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7C6B4EF3" w14:textId="77777777" w:rsidR="00996C83" w:rsidRPr="00CA4912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4912">
              <w:rPr>
                <w:rFonts w:ascii="Times New Roman" w:eastAsia="Times New Roman" w:hAnsi="Times New Roman"/>
                <w:sz w:val="24"/>
                <w:szCs w:val="24"/>
              </w:rPr>
              <w:t>§ 1</w:t>
            </w:r>
          </w:p>
        </w:tc>
      </w:tr>
      <w:tr w:rsidR="00996C83" w:rsidRPr="00CA4912" w14:paraId="0BE7D31B" w14:textId="77777777" w:rsidTr="00176B76">
        <w:trPr>
          <w:gridAfter w:val="4"/>
          <w:wAfter w:w="2282" w:type="dxa"/>
          <w:trHeight w:val="562"/>
        </w:trPr>
        <w:tc>
          <w:tcPr>
            <w:tcW w:w="567" w:type="dxa"/>
          </w:tcPr>
          <w:p w14:paraId="6B96CC96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  <w:p w14:paraId="13337A99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F30CD5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14:paraId="5F402BA2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 март</w:t>
            </w:r>
          </w:p>
        </w:tc>
        <w:tc>
          <w:tcPr>
            <w:tcW w:w="993" w:type="dxa"/>
          </w:tcPr>
          <w:p w14:paraId="3BD6C10A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38B878A5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17 Эффектные приемы чтения.</w:t>
            </w:r>
          </w:p>
        </w:tc>
        <w:tc>
          <w:tcPr>
            <w:tcW w:w="8505" w:type="dxa"/>
          </w:tcPr>
          <w:p w14:paraId="17F92DE2" w14:textId="77777777" w:rsidR="00996C83" w:rsidRPr="00CA4912" w:rsidRDefault="00996C83" w:rsidP="00176B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читательской </w:t>
            </w:r>
            <w:proofErr w:type="spellStart"/>
            <w:proofErr w:type="gram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культуре.Интерпретация</w:t>
            </w:r>
            <w:proofErr w:type="spellEnd"/>
            <w:proofErr w:type="gram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текста.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Виды</w:t>
            </w:r>
          </w:p>
          <w:p w14:paraId="4D61E5B5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чтения: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proofErr w:type="gram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просмотровое,ознакомительное</w:t>
            </w:r>
            <w:proofErr w:type="spellEnd"/>
            <w:proofErr w:type="gram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, изучающее.</w:t>
            </w:r>
          </w:p>
          <w:p w14:paraId="3FB629D8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Соотношение цели и вида чтения</w:t>
            </w:r>
          </w:p>
          <w:p w14:paraId="4A701C2F" w14:textId="77777777" w:rsidR="00996C83" w:rsidRPr="00CA4912" w:rsidRDefault="00996C83" w:rsidP="00176B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Публицистический стиль. </w:t>
            </w:r>
            <w:proofErr w:type="spell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Устноевыступление</w:t>
            </w:r>
            <w:proofErr w:type="spell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Орфографический практикум</w:t>
            </w:r>
          </w:p>
        </w:tc>
        <w:tc>
          <w:tcPr>
            <w:tcW w:w="1289" w:type="dxa"/>
            <w:gridSpan w:val="2"/>
          </w:tcPr>
          <w:p w14:paraId="49F61350" w14:textId="77777777" w:rsidR="00996C83" w:rsidRPr="00CA4912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4912">
              <w:rPr>
                <w:rFonts w:ascii="Times New Roman" w:eastAsia="Times New Roman" w:hAnsi="Times New Roman"/>
                <w:sz w:val="24"/>
                <w:szCs w:val="24"/>
              </w:rPr>
              <w:t>§ 17</w:t>
            </w:r>
          </w:p>
        </w:tc>
        <w:tc>
          <w:tcPr>
            <w:tcW w:w="708" w:type="dxa"/>
            <w:gridSpan w:val="3"/>
          </w:tcPr>
          <w:p w14:paraId="004FAE8C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6C83" w:rsidRPr="00CA4912" w14:paraId="490F287B" w14:textId="77777777" w:rsidTr="00176B76">
        <w:trPr>
          <w:gridAfter w:val="4"/>
          <w:wAfter w:w="2282" w:type="dxa"/>
          <w:trHeight w:val="266"/>
        </w:trPr>
        <w:tc>
          <w:tcPr>
            <w:tcW w:w="567" w:type="dxa"/>
          </w:tcPr>
          <w:p w14:paraId="579A66A9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14:paraId="59613DEC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993" w:type="dxa"/>
          </w:tcPr>
          <w:p w14:paraId="02915DCE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1DC85DDD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18 Этапы работы с текстом</w:t>
            </w:r>
          </w:p>
        </w:tc>
        <w:tc>
          <w:tcPr>
            <w:tcW w:w="8505" w:type="dxa"/>
          </w:tcPr>
          <w:p w14:paraId="2AC59957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Понятие  о</w:t>
            </w:r>
            <w:proofErr w:type="gram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  диалоге  с  </w:t>
            </w:r>
            <w:proofErr w:type="spell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текстом.Прогнозирование</w:t>
            </w:r>
            <w:proofErr w:type="spell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</w:t>
            </w:r>
          </w:p>
          <w:p w14:paraId="799875F8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Просмотровое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иизучающеечтение</w:t>
            </w:r>
            <w:proofErr w:type="spell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 текста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68F2A35A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Художественная  речь</w:t>
            </w:r>
            <w:proofErr w:type="gram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Описаниевнешности</w:t>
            </w:r>
            <w:proofErr w:type="spell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 человека.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Орфографический практикум</w:t>
            </w:r>
          </w:p>
        </w:tc>
        <w:tc>
          <w:tcPr>
            <w:tcW w:w="1289" w:type="dxa"/>
            <w:gridSpan w:val="2"/>
          </w:tcPr>
          <w:p w14:paraId="3F71A211" w14:textId="77777777" w:rsidR="00996C83" w:rsidRPr="00CA4912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4912">
              <w:rPr>
                <w:rFonts w:ascii="Times New Roman" w:eastAsia="Times New Roman" w:hAnsi="Times New Roman"/>
                <w:sz w:val="24"/>
                <w:szCs w:val="24"/>
              </w:rPr>
              <w:t>§ 18</w:t>
            </w:r>
          </w:p>
        </w:tc>
        <w:tc>
          <w:tcPr>
            <w:tcW w:w="708" w:type="dxa"/>
            <w:gridSpan w:val="3"/>
          </w:tcPr>
          <w:p w14:paraId="05632F03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6C83" w:rsidRPr="00CA4912" w14:paraId="4A46AF2B" w14:textId="77777777" w:rsidTr="00176B76">
        <w:trPr>
          <w:gridAfter w:val="4"/>
          <w:wAfter w:w="2282" w:type="dxa"/>
          <w:trHeight w:val="562"/>
        </w:trPr>
        <w:tc>
          <w:tcPr>
            <w:tcW w:w="567" w:type="dxa"/>
          </w:tcPr>
          <w:p w14:paraId="6590DED5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701" w:type="dxa"/>
          </w:tcPr>
          <w:p w14:paraId="01C17DA8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5.04 апрель</w:t>
            </w:r>
          </w:p>
        </w:tc>
        <w:tc>
          <w:tcPr>
            <w:tcW w:w="993" w:type="dxa"/>
          </w:tcPr>
          <w:p w14:paraId="76FE3533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114BD4F4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19 Тематическое единство с текста</w:t>
            </w:r>
          </w:p>
        </w:tc>
        <w:tc>
          <w:tcPr>
            <w:tcW w:w="8505" w:type="dxa"/>
          </w:tcPr>
          <w:p w14:paraId="25353C94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Тематическое  единство</w:t>
            </w:r>
            <w:proofErr w:type="gram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,  тема  микротома текста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0661CC7E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Принципы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составления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планатекста</w:t>
            </w:r>
            <w:proofErr w:type="spell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. План сочинения.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70EE9F44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Смысловые части текста.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0D60D4F7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Орфографическийпунктуационный</w:t>
            </w:r>
            <w:proofErr w:type="spell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</w:t>
            </w:r>
          </w:p>
        </w:tc>
        <w:tc>
          <w:tcPr>
            <w:tcW w:w="1289" w:type="dxa"/>
            <w:gridSpan w:val="2"/>
          </w:tcPr>
          <w:p w14:paraId="56D6B283" w14:textId="77777777" w:rsidR="00996C83" w:rsidRPr="00CA4912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4912">
              <w:rPr>
                <w:rFonts w:ascii="Times New Roman" w:eastAsia="Times New Roman" w:hAnsi="Times New Roman"/>
                <w:sz w:val="24"/>
                <w:szCs w:val="24"/>
              </w:rPr>
              <w:t>§ 19</w:t>
            </w:r>
          </w:p>
        </w:tc>
        <w:tc>
          <w:tcPr>
            <w:tcW w:w="708" w:type="dxa"/>
            <w:gridSpan w:val="3"/>
          </w:tcPr>
          <w:p w14:paraId="058B40EE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6C83" w:rsidRPr="00CA4912" w14:paraId="6F7A0602" w14:textId="77777777" w:rsidTr="00176B76">
        <w:trPr>
          <w:gridAfter w:val="4"/>
          <w:wAfter w:w="2282" w:type="dxa"/>
          <w:trHeight w:val="562"/>
        </w:trPr>
        <w:tc>
          <w:tcPr>
            <w:tcW w:w="567" w:type="dxa"/>
          </w:tcPr>
          <w:p w14:paraId="14BAF41E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37099381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14:paraId="6333E129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851DFEC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993" w:type="dxa"/>
          </w:tcPr>
          <w:p w14:paraId="58084E81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1B888AC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37099360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20 Тексты описательного типа.</w:t>
            </w:r>
            <w:bookmarkEnd w:id="1"/>
          </w:p>
        </w:tc>
        <w:tc>
          <w:tcPr>
            <w:tcW w:w="8505" w:type="dxa"/>
          </w:tcPr>
          <w:p w14:paraId="2F601836" w14:textId="77777777" w:rsidR="00996C83" w:rsidRPr="00CA4912" w:rsidRDefault="00996C83" w:rsidP="00176B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Тексты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описательного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proofErr w:type="gram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типа:дефиниция</w:t>
            </w:r>
            <w:proofErr w:type="spellEnd"/>
            <w:proofErr w:type="gram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Ситуативнаядефиниция</w:t>
            </w:r>
            <w:proofErr w:type="spell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148D8E69" w14:textId="77777777" w:rsidR="00996C83" w:rsidRPr="00CA4912" w:rsidRDefault="00996C83" w:rsidP="00176B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Ситуативная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дефиниция, </w:t>
            </w:r>
            <w:proofErr w:type="spellStart"/>
            <w:proofErr w:type="gram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литературнаямистификация.Художественное</w:t>
            </w:r>
            <w:proofErr w:type="spellEnd"/>
            <w:proofErr w:type="gram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и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научноеописание</w:t>
            </w:r>
            <w:proofErr w:type="spell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59D0DDE" w14:textId="77777777" w:rsidR="00996C83" w:rsidRPr="00CA4912" w:rsidRDefault="00996C83" w:rsidP="00176B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Дефиниция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явлений,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качествчеловека</w:t>
            </w:r>
            <w:proofErr w:type="spell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Орфографическийпунктуационный</w:t>
            </w:r>
            <w:proofErr w:type="spell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</w:t>
            </w:r>
          </w:p>
        </w:tc>
        <w:tc>
          <w:tcPr>
            <w:tcW w:w="1289" w:type="dxa"/>
            <w:gridSpan w:val="2"/>
          </w:tcPr>
          <w:p w14:paraId="4529A835" w14:textId="77777777" w:rsidR="00996C83" w:rsidRPr="00CA4912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4912">
              <w:rPr>
                <w:rFonts w:ascii="Times New Roman" w:eastAsia="Times New Roman" w:hAnsi="Times New Roman"/>
                <w:sz w:val="24"/>
                <w:szCs w:val="24"/>
              </w:rPr>
              <w:t>§ 20</w:t>
            </w:r>
          </w:p>
        </w:tc>
        <w:tc>
          <w:tcPr>
            <w:tcW w:w="708" w:type="dxa"/>
            <w:gridSpan w:val="3"/>
          </w:tcPr>
          <w:p w14:paraId="6A26D9AF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bookmarkEnd w:id="0"/>
      <w:tr w:rsidR="00996C83" w:rsidRPr="00CA4912" w14:paraId="26C7778A" w14:textId="77777777" w:rsidTr="00176B76">
        <w:trPr>
          <w:gridAfter w:val="4"/>
          <w:wAfter w:w="2282" w:type="dxa"/>
          <w:trHeight w:val="828"/>
        </w:trPr>
        <w:tc>
          <w:tcPr>
            <w:tcW w:w="567" w:type="dxa"/>
          </w:tcPr>
          <w:p w14:paraId="37456919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01" w:type="dxa"/>
          </w:tcPr>
          <w:p w14:paraId="7CDDACFC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993" w:type="dxa"/>
          </w:tcPr>
          <w:p w14:paraId="5F4235A2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0A106BE2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21 Разговорная речь. Рассказ о </w:t>
            </w:r>
            <w:proofErr w:type="gram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событии .</w:t>
            </w:r>
            <w:proofErr w:type="gram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 Бывальщина.</w:t>
            </w:r>
          </w:p>
        </w:tc>
        <w:tc>
          <w:tcPr>
            <w:tcW w:w="8505" w:type="dxa"/>
          </w:tcPr>
          <w:p w14:paraId="33078363" w14:textId="77777777" w:rsidR="00996C83" w:rsidRPr="00CA4912" w:rsidRDefault="00996C83" w:rsidP="00176B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Художественное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proofErr w:type="gram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повествование,характер</w:t>
            </w:r>
            <w:proofErr w:type="spellEnd"/>
            <w:proofErr w:type="gram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 рассказчика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42482EFA" w14:textId="77777777" w:rsidR="00996C83" w:rsidRPr="00CA4912" w:rsidRDefault="00996C83" w:rsidP="00176B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Особенности жанра бывальщины.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Быличка</w:t>
            </w:r>
            <w:proofErr w:type="spell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Орфографический</w:t>
            </w:r>
          </w:p>
          <w:p w14:paraId="663F07A2" w14:textId="77777777" w:rsidR="00996C83" w:rsidRPr="00CA4912" w:rsidRDefault="00996C83" w:rsidP="00176B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пунктуационный практикум</w:t>
            </w:r>
          </w:p>
        </w:tc>
        <w:tc>
          <w:tcPr>
            <w:tcW w:w="1289" w:type="dxa"/>
            <w:gridSpan w:val="2"/>
          </w:tcPr>
          <w:p w14:paraId="1B14B163" w14:textId="77777777" w:rsidR="00996C83" w:rsidRPr="00CA4912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4912">
              <w:rPr>
                <w:rFonts w:ascii="Times New Roman" w:eastAsia="Times New Roman" w:hAnsi="Times New Roman"/>
                <w:sz w:val="24"/>
                <w:szCs w:val="24"/>
              </w:rPr>
              <w:t>§ 21</w:t>
            </w:r>
          </w:p>
        </w:tc>
        <w:tc>
          <w:tcPr>
            <w:tcW w:w="708" w:type="dxa"/>
            <w:gridSpan w:val="3"/>
          </w:tcPr>
          <w:p w14:paraId="03E5ED26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6C83" w:rsidRPr="00CA4912" w14:paraId="65B6066A" w14:textId="77777777" w:rsidTr="00176B76">
        <w:trPr>
          <w:gridAfter w:val="4"/>
          <w:wAfter w:w="2282" w:type="dxa"/>
          <w:trHeight w:val="562"/>
        </w:trPr>
        <w:tc>
          <w:tcPr>
            <w:tcW w:w="567" w:type="dxa"/>
          </w:tcPr>
          <w:p w14:paraId="4D41AD78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701" w:type="dxa"/>
          </w:tcPr>
          <w:p w14:paraId="6BA8A13E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993" w:type="dxa"/>
          </w:tcPr>
          <w:p w14:paraId="3F3EC0C2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6575A86B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22 Научный стиль. Словарная  статья.</w:t>
            </w:r>
          </w:p>
        </w:tc>
        <w:tc>
          <w:tcPr>
            <w:tcW w:w="8505" w:type="dxa"/>
          </w:tcPr>
          <w:p w14:paraId="6DCAF7D2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       Учебно-научный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proofErr w:type="gram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стиль.Словарнаястатьяэнциклопедического</w:t>
            </w:r>
            <w:proofErr w:type="spellEnd"/>
            <w:proofErr w:type="gram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 словаря</w:t>
            </w:r>
          </w:p>
          <w:p w14:paraId="1E922329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с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толковымэтимологическим</w:t>
            </w:r>
            <w:proofErr w:type="spell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словарями.</w:t>
            </w:r>
          </w:p>
          <w:p w14:paraId="675B96B6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Ключевое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слово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русскойкультуры</w:t>
            </w:r>
            <w:proofErr w:type="spell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подвиг.</w:t>
            </w:r>
          </w:p>
          <w:p w14:paraId="3FB1B483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Орфографический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пунктуационный практикум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289" w:type="dxa"/>
            <w:gridSpan w:val="2"/>
          </w:tcPr>
          <w:p w14:paraId="1F66CAC0" w14:textId="77777777" w:rsidR="00996C83" w:rsidRPr="00CA4912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4912">
              <w:rPr>
                <w:rFonts w:ascii="Times New Roman" w:eastAsia="Times New Roman" w:hAnsi="Times New Roman"/>
                <w:sz w:val="24"/>
                <w:szCs w:val="24"/>
              </w:rPr>
              <w:t>§ 22</w:t>
            </w:r>
          </w:p>
        </w:tc>
        <w:tc>
          <w:tcPr>
            <w:tcW w:w="708" w:type="dxa"/>
            <w:gridSpan w:val="3"/>
          </w:tcPr>
          <w:p w14:paraId="457CF454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6C83" w:rsidRPr="00CA4912" w14:paraId="5B785A14" w14:textId="77777777" w:rsidTr="00176B76">
        <w:trPr>
          <w:gridAfter w:val="4"/>
          <w:wAfter w:w="2282" w:type="dxa"/>
          <w:trHeight w:val="564"/>
        </w:trPr>
        <w:tc>
          <w:tcPr>
            <w:tcW w:w="567" w:type="dxa"/>
          </w:tcPr>
          <w:p w14:paraId="132110CA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14:paraId="768DC7A8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3.05 май </w:t>
            </w:r>
          </w:p>
        </w:tc>
        <w:tc>
          <w:tcPr>
            <w:tcW w:w="993" w:type="dxa"/>
          </w:tcPr>
          <w:p w14:paraId="383173AA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C2F0F82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23Научное сообщение. Устный ответ</w:t>
            </w:r>
          </w:p>
        </w:tc>
        <w:tc>
          <w:tcPr>
            <w:tcW w:w="8505" w:type="dxa"/>
          </w:tcPr>
          <w:p w14:paraId="1472C466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Функционально-</w:t>
            </w:r>
            <w:proofErr w:type="gram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смысловые  </w:t>
            </w:r>
            <w:proofErr w:type="spell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типыречи</w:t>
            </w:r>
            <w:proofErr w:type="spellEnd"/>
            <w:proofErr w:type="gram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  в  научном  стиле.  </w:t>
            </w:r>
            <w:proofErr w:type="gram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Работа  </w:t>
            </w:r>
            <w:proofErr w:type="spell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систочниками</w:t>
            </w:r>
            <w:proofErr w:type="spellEnd"/>
            <w:proofErr w:type="gramEnd"/>
          </w:p>
          <w:p w14:paraId="11E52C30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и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структура</w:t>
            </w:r>
          </w:p>
          <w:p w14:paraId="1FDCEA95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научного </w:t>
            </w:r>
            <w:proofErr w:type="spellStart"/>
            <w:proofErr w:type="gram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сообщения.Орфографический</w:t>
            </w:r>
            <w:proofErr w:type="spellEnd"/>
            <w:proofErr w:type="gram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</w:t>
            </w:r>
          </w:p>
          <w:p w14:paraId="792011FE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Компьютерная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презентация.Основные</w:t>
            </w:r>
            <w:proofErr w:type="spell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 и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правиласоздания</w:t>
            </w:r>
            <w:proofErr w:type="spell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и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предъявленияпрезентации</w:t>
            </w:r>
            <w:proofErr w:type="spell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 слушателям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289" w:type="dxa"/>
            <w:gridSpan w:val="2"/>
          </w:tcPr>
          <w:p w14:paraId="5E5F427F" w14:textId="77777777" w:rsidR="00996C83" w:rsidRPr="00CA4912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4912">
              <w:rPr>
                <w:rFonts w:ascii="Times New Roman" w:eastAsia="Times New Roman" w:hAnsi="Times New Roman"/>
                <w:sz w:val="24"/>
                <w:szCs w:val="24"/>
              </w:rPr>
              <w:t>§ 23</w:t>
            </w:r>
          </w:p>
        </w:tc>
        <w:tc>
          <w:tcPr>
            <w:tcW w:w="708" w:type="dxa"/>
            <w:gridSpan w:val="3"/>
          </w:tcPr>
          <w:p w14:paraId="0786DA7B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6C83" w:rsidRPr="00CA4912" w14:paraId="46DF554F" w14:textId="77777777" w:rsidTr="00176B76">
        <w:trPr>
          <w:gridAfter w:val="4"/>
          <w:wAfter w:w="2282" w:type="dxa"/>
          <w:trHeight w:val="562"/>
        </w:trPr>
        <w:tc>
          <w:tcPr>
            <w:tcW w:w="567" w:type="dxa"/>
          </w:tcPr>
          <w:p w14:paraId="3324905A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14:paraId="1CC2936E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01" w:type="dxa"/>
          </w:tcPr>
          <w:p w14:paraId="6F9EA86B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10.05 </w:t>
            </w:r>
          </w:p>
          <w:p w14:paraId="34AFF952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3" w:type="dxa"/>
          </w:tcPr>
          <w:p w14:paraId="5DFCA0B8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3FAE9C31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24 Виды ответов</w:t>
            </w:r>
          </w:p>
        </w:tc>
        <w:tc>
          <w:tcPr>
            <w:tcW w:w="8505" w:type="dxa"/>
          </w:tcPr>
          <w:p w14:paraId="28AAEC7A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Структура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устного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ответа.Различные</w:t>
            </w:r>
            <w:proofErr w:type="spell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  виды</w:t>
            </w:r>
            <w:proofErr w:type="gram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  ответов:  ответ-анализ,  ответ-обобщение,  ответ-добавление, ответ-группировка</w:t>
            </w:r>
          </w:p>
          <w:p w14:paraId="403ED4A5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Языковые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средства,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которыеиспользуются</w:t>
            </w:r>
            <w:proofErr w:type="spell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>в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разных </w:t>
            </w:r>
            <w:proofErr w:type="spell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частяхучебного</w:t>
            </w:r>
            <w:proofErr w:type="spell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 устного ответа.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45708CFE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Орфографический  практикум</w:t>
            </w:r>
          </w:p>
        </w:tc>
        <w:tc>
          <w:tcPr>
            <w:tcW w:w="1289" w:type="dxa"/>
            <w:gridSpan w:val="2"/>
          </w:tcPr>
          <w:p w14:paraId="09DDB7F4" w14:textId="77777777" w:rsidR="00996C83" w:rsidRPr="00CA4912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4912">
              <w:rPr>
                <w:rFonts w:ascii="Times New Roman" w:eastAsia="Times New Roman" w:hAnsi="Times New Roman"/>
                <w:sz w:val="24"/>
                <w:szCs w:val="24"/>
              </w:rPr>
              <w:t>§ 24</w:t>
            </w:r>
          </w:p>
        </w:tc>
        <w:tc>
          <w:tcPr>
            <w:tcW w:w="708" w:type="dxa"/>
            <w:gridSpan w:val="3"/>
          </w:tcPr>
          <w:p w14:paraId="19E6D0A7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6C83" w:rsidRPr="00CA4912" w14:paraId="345E5D9B" w14:textId="77777777" w:rsidTr="00176B76">
        <w:trPr>
          <w:gridAfter w:val="4"/>
          <w:wAfter w:w="2282" w:type="dxa"/>
        </w:trPr>
        <w:tc>
          <w:tcPr>
            <w:tcW w:w="567" w:type="dxa"/>
          </w:tcPr>
          <w:p w14:paraId="00D88BD9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1701" w:type="dxa"/>
          </w:tcPr>
          <w:p w14:paraId="0E79B6A3" w14:textId="77777777" w:rsidR="00996C83" w:rsidRPr="00CA4912" w:rsidRDefault="00996C83" w:rsidP="00176B7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24..05</w:t>
            </w:r>
          </w:p>
        </w:tc>
        <w:tc>
          <w:tcPr>
            <w:tcW w:w="993" w:type="dxa"/>
          </w:tcPr>
          <w:p w14:paraId="6E604489" w14:textId="77777777" w:rsidR="00996C83" w:rsidRPr="00CA4912" w:rsidRDefault="00996C83" w:rsidP="00176B7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7E321F62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eastAsia="Times New Roman" w:hAnsi="Times New Roman"/>
                <w:sz w:val="24"/>
                <w:szCs w:val="24"/>
              </w:rPr>
              <w:t>Проверочная работа                    (пред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ставление проектов)</w:t>
            </w:r>
          </w:p>
        </w:tc>
        <w:tc>
          <w:tcPr>
            <w:tcW w:w="8505" w:type="dxa"/>
          </w:tcPr>
          <w:p w14:paraId="63EAF281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</w:t>
            </w:r>
            <w:proofErr w:type="gram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Представление</w:t>
            </w:r>
          </w:p>
          <w:p w14:paraId="47661B1A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проектных,работ</w:t>
            </w:r>
            <w:proofErr w:type="spellEnd"/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9" w:type="dxa"/>
            <w:gridSpan w:val="2"/>
          </w:tcPr>
          <w:p w14:paraId="332A7EED" w14:textId="77777777" w:rsidR="00996C83" w:rsidRPr="00CA4912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4912">
              <w:rPr>
                <w:rFonts w:ascii="Times New Roman" w:eastAsia="Times New Roman" w:hAnsi="Times New Roman"/>
                <w:sz w:val="24"/>
                <w:szCs w:val="24"/>
              </w:rPr>
              <w:t>§ 18-24</w:t>
            </w:r>
          </w:p>
        </w:tc>
        <w:tc>
          <w:tcPr>
            <w:tcW w:w="708" w:type="dxa"/>
            <w:gridSpan w:val="3"/>
          </w:tcPr>
          <w:p w14:paraId="005412B5" w14:textId="77777777" w:rsidR="00996C83" w:rsidRPr="00CA4912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9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2339D176" w14:textId="77777777" w:rsidR="00996C83" w:rsidRPr="00CA4912" w:rsidRDefault="00996C83" w:rsidP="00996C83">
      <w:pPr>
        <w:rPr>
          <w:rFonts w:ascii="Times New Roman" w:hAnsi="Times New Roman" w:cs="Times New Roman"/>
          <w:sz w:val="24"/>
          <w:szCs w:val="24"/>
        </w:rPr>
      </w:pPr>
    </w:p>
    <w:p w14:paraId="7C256F09" w14:textId="77777777" w:rsidR="00996C83" w:rsidRPr="00CA4912" w:rsidRDefault="00996C83" w:rsidP="00996C83">
      <w:pPr>
        <w:rPr>
          <w:rFonts w:ascii="Times New Roman" w:hAnsi="Times New Roman" w:cs="Times New Roman"/>
          <w:sz w:val="24"/>
          <w:szCs w:val="24"/>
        </w:rPr>
      </w:pPr>
    </w:p>
    <w:p w14:paraId="43219DF0" w14:textId="77777777" w:rsidR="00996C83" w:rsidRPr="00CA4912" w:rsidRDefault="00996C83" w:rsidP="00996C8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5F9AEF5" w14:textId="77777777" w:rsidR="00996C83" w:rsidRPr="00C150D7" w:rsidRDefault="00996C83" w:rsidP="00996C8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ЯЗЫК  </w:t>
      </w:r>
      <w:r w:rsidRPr="00C150D7">
        <w:rPr>
          <w:rFonts w:ascii="Times New Roman" w:hAnsi="Times New Roman" w:cs="Times New Roman"/>
          <w:b/>
          <w:sz w:val="24"/>
          <w:szCs w:val="24"/>
        </w:rPr>
        <w:t>7</w:t>
      </w:r>
      <w:proofErr w:type="gramEnd"/>
      <w:r w:rsidRPr="00C150D7">
        <w:rPr>
          <w:rFonts w:ascii="Times New Roman" w:hAnsi="Times New Roman" w:cs="Times New Roman"/>
          <w:b/>
          <w:sz w:val="24"/>
          <w:szCs w:val="24"/>
        </w:rPr>
        <w:t>кл .</w:t>
      </w:r>
      <w:r>
        <w:rPr>
          <w:rFonts w:ascii="Times New Roman" w:hAnsi="Times New Roman" w:cs="Times New Roman"/>
          <w:b/>
          <w:sz w:val="24"/>
          <w:szCs w:val="24"/>
        </w:rPr>
        <w:t>всего 34</w:t>
      </w:r>
      <w:r w:rsidRPr="00C150D7">
        <w:rPr>
          <w:rFonts w:ascii="Times New Roman" w:hAnsi="Times New Roman" w:cs="Times New Roman"/>
          <w:b/>
          <w:sz w:val="24"/>
          <w:szCs w:val="24"/>
        </w:rPr>
        <w:t xml:space="preserve"> ч.</w:t>
      </w:r>
      <w:r>
        <w:rPr>
          <w:rFonts w:ascii="Times New Roman" w:hAnsi="Times New Roman" w:cs="Times New Roman"/>
          <w:b/>
          <w:sz w:val="24"/>
          <w:szCs w:val="24"/>
        </w:rPr>
        <w:t xml:space="preserve"> 1 час в неделю   2023-24г     родной язык (русский)</w:t>
      </w:r>
    </w:p>
    <w:tbl>
      <w:tblPr>
        <w:tblStyle w:val="a5"/>
        <w:tblW w:w="1821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1134"/>
        <w:gridCol w:w="3399"/>
        <w:gridCol w:w="7516"/>
        <w:gridCol w:w="992"/>
        <w:gridCol w:w="709"/>
        <w:gridCol w:w="1049"/>
        <w:gridCol w:w="1150"/>
      </w:tblGrid>
      <w:tr w:rsidR="00996C83" w:rsidRPr="00C150D7" w14:paraId="62C7059E" w14:textId="77777777" w:rsidTr="00176B76">
        <w:trPr>
          <w:gridAfter w:val="2"/>
          <w:wAfter w:w="2199" w:type="dxa"/>
        </w:trPr>
        <w:tc>
          <w:tcPr>
            <w:tcW w:w="567" w:type="dxa"/>
          </w:tcPr>
          <w:p w14:paraId="36B9DAB3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01" w:type="dxa"/>
          </w:tcPr>
          <w:p w14:paraId="1307DBDF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 xml:space="preserve">По дате </w:t>
            </w:r>
          </w:p>
        </w:tc>
        <w:tc>
          <w:tcPr>
            <w:tcW w:w="1134" w:type="dxa"/>
          </w:tcPr>
          <w:p w14:paraId="2F8AC17F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 xml:space="preserve"> По факту</w:t>
            </w:r>
          </w:p>
        </w:tc>
        <w:tc>
          <w:tcPr>
            <w:tcW w:w="3399" w:type="dxa"/>
          </w:tcPr>
          <w:p w14:paraId="792DE38C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7516" w:type="dxa"/>
          </w:tcPr>
          <w:p w14:paraId="707F7DD3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992" w:type="dxa"/>
          </w:tcPr>
          <w:p w14:paraId="660AED2E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Материалы учебника</w:t>
            </w:r>
          </w:p>
        </w:tc>
        <w:tc>
          <w:tcPr>
            <w:tcW w:w="709" w:type="dxa"/>
          </w:tcPr>
          <w:p w14:paraId="4C39DC58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996C83" w:rsidRPr="00C150D7" w14:paraId="399CDB6D" w14:textId="77777777" w:rsidTr="00176B76">
        <w:trPr>
          <w:gridAfter w:val="2"/>
          <w:wAfter w:w="2199" w:type="dxa"/>
          <w:trHeight w:val="350"/>
        </w:trPr>
        <w:tc>
          <w:tcPr>
            <w:tcW w:w="15309" w:type="dxa"/>
            <w:gridSpan w:val="6"/>
          </w:tcPr>
          <w:p w14:paraId="082F5C96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b/>
                <w:sz w:val="24"/>
                <w:szCs w:val="24"/>
              </w:rPr>
              <w:t>1 часть. ЯЗЫК И КУЛЬТУРА</w:t>
            </w:r>
          </w:p>
        </w:tc>
        <w:tc>
          <w:tcPr>
            <w:tcW w:w="709" w:type="dxa"/>
          </w:tcPr>
          <w:p w14:paraId="1BFFA655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6C83" w:rsidRPr="00C150D7" w14:paraId="437B856A" w14:textId="77777777" w:rsidTr="00176B76">
        <w:trPr>
          <w:gridAfter w:val="2"/>
          <w:wAfter w:w="2199" w:type="dxa"/>
        </w:trPr>
        <w:tc>
          <w:tcPr>
            <w:tcW w:w="567" w:type="dxa"/>
          </w:tcPr>
          <w:p w14:paraId="519AC88D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A0CAEE7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39E9A0E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.09 сентябрь</w:t>
            </w:r>
          </w:p>
        </w:tc>
        <w:tc>
          <w:tcPr>
            <w:tcW w:w="1134" w:type="dxa"/>
          </w:tcPr>
          <w:p w14:paraId="4688BF29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</w:tcPr>
          <w:p w14:paraId="071A6AF4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 xml:space="preserve"> 1 Русский язык как развивающееся  явление</w:t>
            </w:r>
          </w:p>
        </w:tc>
        <w:tc>
          <w:tcPr>
            <w:tcW w:w="7516" w:type="dxa"/>
          </w:tcPr>
          <w:p w14:paraId="1B85CB10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как развивающееся явление.</w:t>
            </w: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 xml:space="preserve"> Связь исторического развития языка с историей общества. </w:t>
            </w:r>
          </w:p>
          <w:p w14:paraId="76CBF608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Факторы, влияющие на развитие языка: социально-политические события и изменения в обществе, развитие науки и техники, влияние других языков. Орфографический</w:t>
            </w: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ab/>
              <w:t>и пунктуационный практикум</w:t>
            </w:r>
          </w:p>
        </w:tc>
        <w:tc>
          <w:tcPr>
            <w:tcW w:w="992" w:type="dxa"/>
          </w:tcPr>
          <w:p w14:paraId="09AA8D37" w14:textId="77777777" w:rsidR="00996C83" w:rsidRPr="00C150D7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50D7">
              <w:rPr>
                <w:rFonts w:ascii="Times New Roman" w:eastAsia="Times New Roman" w:hAnsi="Times New Roman"/>
                <w:sz w:val="24"/>
                <w:szCs w:val="24"/>
              </w:rPr>
              <w:t>§ 1</w:t>
            </w:r>
          </w:p>
        </w:tc>
        <w:tc>
          <w:tcPr>
            <w:tcW w:w="709" w:type="dxa"/>
          </w:tcPr>
          <w:p w14:paraId="6EF837A4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6C83" w:rsidRPr="00C150D7" w14:paraId="546E8641" w14:textId="77777777" w:rsidTr="00176B76">
        <w:trPr>
          <w:gridAfter w:val="2"/>
          <w:wAfter w:w="2199" w:type="dxa"/>
        </w:trPr>
        <w:tc>
          <w:tcPr>
            <w:tcW w:w="567" w:type="dxa"/>
          </w:tcPr>
          <w:p w14:paraId="74BA10A4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211D5B51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7E44F017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</w:p>
          <w:p w14:paraId="35BB8F01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22..09</w:t>
            </w:r>
          </w:p>
        </w:tc>
        <w:tc>
          <w:tcPr>
            <w:tcW w:w="1134" w:type="dxa"/>
          </w:tcPr>
          <w:p w14:paraId="7769DB86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</w:tcPr>
          <w:p w14:paraId="33178C6E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2 Устаревшие слова-живые свидетели истории. Историзмы</w:t>
            </w:r>
          </w:p>
        </w:tc>
        <w:tc>
          <w:tcPr>
            <w:tcW w:w="7516" w:type="dxa"/>
          </w:tcPr>
          <w:p w14:paraId="29732F67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 xml:space="preserve">Устаревшие слова как живые свидетели истории. </w:t>
            </w:r>
          </w:p>
          <w:p w14:paraId="42EE5B48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Историзмы как слова, обозначающие предметы и явления предшествующих эпох, вышедшие из употребления по причине ухода из общественной жизни обозначенных ими предметов и явлений, в том числе национально-бытовых реалий. Орфографический</w:t>
            </w: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ab/>
              <w:t>и пунктуационный практикум</w:t>
            </w: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2" w:type="dxa"/>
          </w:tcPr>
          <w:p w14:paraId="4D30C354" w14:textId="77777777" w:rsidR="00996C83" w:rsidRPr="00C150D7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50D7">
              <w:rPr>
                <w:rFonts w:ascii="Times New Roman" w:eastAsia="Times New Roman" w:hAnsi="Times New Roman"/>
                <w:sz w:val="24"/>
                <w:szCs w:val="24"/>
              </w:rPr>
              <w:t>§ 2</w:t>
            </w:r>
          </w:p>
        </w:tc>
        <w:tc>
          <w:tcPr>
            <w:tcW w:w="709" w:type="dxa"/>
          </w:tcPr>
          <w:p w14:paraId="62C2561D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6C83" w:rsidRPr="00C150D7" w14:paraId="53BEC219" w14:textId="77777777" w:rsidTr="00176B76">
        <w:trPr>
          <w:gridAfter w:val="2"/>
          <w:wAfter w:w="2199" w:type="dxa"/>
        </w:trPr>
        <w:tc>
          <w:tcPr>
            <w:tcW w:w="567" w:type="dxa"/>
          </w:tcPr>
          <w:p w14:paraId="2F213EC9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29727053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134" w:type="dxa"/>
          </w:tcPr>
          <w:p w14:paraId="264BE8AF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</w:tcPr>
          <w:p w14:paraId="492A54D2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3 Архаизмы в составе устаревших слов русского языка и их особенности</w:t>
            </w:r>
          </w:p>
        </w:tc>
        <w:tc>
          <w:tcPr>
            <w:tcW w:w="7516" w:type="dxa"/>
          </w:tcPr>
          <w:p w14:paraId="7804CE8F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Архаизмы как слова, имеющие в современном русском языке синонимы. синонимы.</w:t>
            </w: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ab/>
              <w:t>Лексические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лексико-семантические</w:t>
            </w:r>
          </w:p>
          <w:p w14:paraId="6B752EB8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архаизмы</w:t>
            </w: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098E42E8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Группы  архаизмов</w:t>
            </w:r>
            <w:proofErr w:type="gramEnd"/>
            <w:r w:rsidRPr="00C150D7">
              <w:rPr>
                <w:rFonts w:ascii="Times New Roman" w:hAnsi="Times New Roman" w:cs="Times New Roman"/>
                <w:sz w:val="24"/>
                <w:szCs w:val="24"/>
              </w:rPr>
              <w:t xml:space="preserve">  по</w:t>
            </w: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ab/>
              <w:t>степени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устарелости.</w:t>
            </w: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Орфографический</w:t>
            </w: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ab/>
              <w:t>и пунктуационный практикум</w:t>
            </w: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2" w:type="dxa"/>
          </w:tcPr>
          <w:p w14:paraId="31A96DB6" w14:textId="77777777" w:rsidR="00996C83" w:rsidRPr="00C150D7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50D7">
              <w:rPr>
                <w:rFonts w:ascii="Times New Roman" w:eastAsia="Times New Roman" w:hAnsi="Times New Roman"/>
                <w:sz w:val="24"/>
                <w:szCs w:val="24"/>
              </w:rPr>
              <w:t>§ 3</w:t>
            </w:r>
          </w:p>
        </w:tc>
        <w:tc>
          <w:tcPr>
            <w:tcW w:w="709" w:type="dxa"/>
          </w:tcPr>
          <w:p w14:paraId="4BE2B822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6C83" w:rsidRPr="00C150D7" w14:paraId="6780DE02" w14:textId="77777777" w:rsidTr="00176B76">
        <w:trPr>
          <w:gridAfter w:val="2"/>
          <w:wAfter w:w="2199" w:type="dxa"/>
        </w:trPr>
        <w:tc>
          <w:tcPr>
            <w:tcW w:w="567" w:type="dxa"/>
          </w:tcPr>
          <w:p w14:paraId="58291970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3BC1CE28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 октябрь</w:t>
            </w:r>
          </w:p>
        </w:tc>
        <w:tc>
          <w:tcPr>
            <w:tcW w:w="1134" w:type="dxa"/>
          </w:tcPr>
          <w:p w14:paraId="150EA0A9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</w:tcPr>
          <w:p w14:paraId="6D363BD9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4 Употребление устаревшей лексики в новом контексте</w:t>
            </w:r>
          </w:p>
        </w:tc>
        <w:tc>
          <w:tcPr>
            <w:tcW w:w="7516" w:type="dxa"/>
          </w:tcPr>
          <w:p w14:paraId="54A2E679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Перераспределение</w:t>
            </w: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ab/>
              <w:t>пластов лексики</w:t>
            </w: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ab/>
              <w:t>между   активным и пассивным запасом слов</w:t>
            </w: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08708681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Актуализация устаревшей лексики в новом речевой контексте (</w:t>
            </w:r>
            <w:r w:rsidRPr="00C150D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губернатор, диакон, ваучер, агитационный пункт, большевик, колхоз </w:t>
            </w:r>
            <w:r w:rsidRPr="00C150D7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и т.п.</w:t>
            </w: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5FE4AE78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 xml:space="preserve">  Орфографический</w:t>
            </w: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ab/>
              <w:t>и пунктуационный практикум</w:t>
            </w:r>
          </w:p>
        </w:tc>
        <w:tc>
          <w:tcPr>
            <w:tcW w:w="992" w:type="dxa"/>
          </w:tcPr>
          <w:p w14:paraId="630626DB" w14:textId="77777777" w:rsidR="00996C83" w:rsidRPr="00C150D7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50D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§ 4</w:t>
            </w:r>
          </w:p>
        </w:tc>
        <w:tc>
          <w:tcPr>
            <w:tcW w:w="709" w:type="dxa"/>
          </w:tcPr>
          <w:p w14:paraId="7E0D83A9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6C83" w:rsidRPr="00C150D7" w14:paraId="408D7586" w14:textId="77777777" w:rsidTr="00176B76">
        <w:trPr>
          <w:gridAfter w:val="2"/>
          <w:wAfter w:w="2199" w:type="dxa"/>
        </w:trPr>
        <w:tc>
          <w:tcPr>
            <w:tcW w:w="567" w:type="dxa"/>
          </w:tcPr>
          <w:p w14:paraId="55D1D70E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  <w:p w14:paraId="6E34163D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14:paraId="5F46206A" w14:textId="77777777" w:rsidR="00996C83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  <w:p w14:paraId="20565EE6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  <w:p w14:paraId="2C834F9C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491D409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</w:tcPr>
          <w:p w14:paraId="2980383C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5 Употребление иноязычных слов как проблема культуры речи</w:t>
            </w:r>
          </w:p>
        </w:tc>
        <w:tc>
          <w:tcPr>
            <w:tcW w:w="7516" w:type="dxa"/>
          </w:tcPr>
          <w:p w14:paraId="36FA1CE8" w14:textId="77777777" w:rsidR="00996C83" w:rsidRPr="00C150D7" w:rsidRDefault="00996C83" w:rsidP="00176B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 xml:space="preserve">Лексические заимствования последних десятилетий.  Причины </w:t>
            </w:r>
            <w:proofErr w:type="gramStart"/>
            <w:r w:rsidRPr="00C150D7">
              <w:rPr>
                <w:rFonts w:ascii="Times New Roman" w:hAnsi="Times New Roman" w:cs="Times New Roman"/>
                <w:sz w:val="24"/>
                <w:szCs w:val="24"/>
              </w:rPr>
              <w:t xml:space="preserve">заимствований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Употребление иноязычных слов как проблема культуры речи.</w:t>
            </w:r>
          </w:p>
          <w:p w14:paraId="3433B238" w14:textId="77777777" w:rsidR="00996C83" w:rsidRPr="00C150D7" w:rsidRDefault="00996C83" w:rsidP="00176B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 xml:space="preserve"> Орфографический</w:t>
            </w: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ab/>
              <w:t>и пунктуационный практикум</w:t>
            </w:r>
          </w:p>
        </w:tc>
        <w:tc>
          <w:tcPr>
            <w:tcW w:w="992" w:type="dxa"/>
          </w:tcPr>
          <w:p w14:paraId="3E48E230" w14:textId="77777777" w:rsidR="00996C83" w:rsidRPr="00C150D7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50D7">
              <w:rPr>
                <w:rFonts w:ascii="Times New Roman" w:eastAsia="Times New Roman" w:hAnsi="Times New Roman"/>
                <w:sz w:val="24"/>
                <w:szCs w:val="24"/>
              </w:rPr>
              <w:t>§ 5</w:t>
            </w:r>
          </w:p>
        </w:tc>
        <w:tc>
          <w:tcPr>
            <w:tcW w:w="709" w:type="dxa"/>
          </w:tcPr>
          <w:p w14:paraId="0D1A2F18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6C83" w:rsidRPr="00C150D7" w14:paraId="6D71682C" w14:textId="77777777" w:rsidTr="00176B76">
        <w:trPr>
          <w:gridAfter w:val="2"/>
          <w:wAfter w:w="2199" w:type="dxa"/>
        </w:trPr>
        <w:tc>
          <w:tcPr>
            <w:tcW w:w="567" w:type="dxa"/>
          </w:tcPr>
          <w:p w14:paraId="0DE26C4D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4261788D" w14:textId="77777777" w:rsidR="00996C83" w:rsidRPr="00C150D7" w:rsidRDefault="00996C83" w:rsidP="00176B7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27.10</w:t>
            </w:r>
          </w:p>
        </w:tc>
        <w:tc>
          <w:tcPr>
            <w:tcW w:w="1134" w:type="dxa"/>
          </w:tcPr>
          <w:p w14:paraId="305A8401" w14:textId="77777777" w:rsidR="00996C83" w:rsidRPr="00C150D7" w:rsidRDefault="00996C83" w:rsidP="00176B7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399" w:type="dxa"/>
          </w:tcPr>
          <w:p w14:paraId="1B86D87B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eastAsia="Times New Roman" w:hAnsi="Times New Roman"/>
                <w:sz w:val="24"/>
                <w:szCs w:val="24"/>
              </w:rPr>
              <w:t>Проверочная работа( представление проектов, результатов исследовательских работ)</w:t>
            </w:r>
          </w:p>
        </w:tc>
        <w:tc>
          <w:tcPr>
            <w:tcW w:w="7516" w:type="dxa"/>
          </w:tcPr>
          <w:p w14:paraId="1F2BB06A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Ключевые</w:t>
            </w: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ab/>
              <w:t>слова</w:t>
            </w: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ab/>
              <w:t>раздела. Обобщение материала.</w:t>
            </w: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6A1BA228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</w:t>
            </w: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проектов,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ab/>
              <w:t>исследовательской</w:t>
            </w:r>
          </w:p>
          <w:p w14:paraId="4128B598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2" w:type="dxa"/>
          </w:tcPr>
          <w:p w14:paraId="51CB529F" w14:textId="77777777" w:rsidR="00996C83" w:rsidRPr="00C150D7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50D7">
              <w:rPr>
                <w:rFonts w:ascii="Times New Roman" w:eastAsia="Times New Roman" w:hAnsi="Times New Roman"/>
                <w:sz w:val="24"/>
                <w:szCs w:val="24"/>
              </w:rPr>
              <w:t>§ 1-5</w:t>
            </w:r>
          </w:p>
        </w:tc>
        <w:tc>
          <w:tcPr>
            <w:tcW w:w="709" w:type="dxa"/>
          </w:tcPr>
          <w:p w14:paraId="002D85C4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6C83" w:rsidRPr="00C150D7" w14:paraId="784396E5" w14:textId="77777777" w:rsidTr="00176B76">
        <w:tc>
          <w:tcPr>
            <w:tcW w:w="16018" w:type="dxa"/>
            <w:gridSpan w:val="7"/>
          </w:tcPr>
          <w:p w14:paraId="32B65420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2 .</w:t>
            </w:r>
            <w:r w:rsidRPr="00C150D7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 РЕЧИ</w:t>
            </w:r>
          </w:p>
        </w:tc>
        <w:tc>
          <w:tcPr>
            <w:tcW w:w="1049" w:type="dxa"/>
            <w:tcBorders>
              <w:top w:val="nil"/>
            </w:tcBorders>
          </w:tcPr>
          <w:p w14:paraId="17C62652" w14:textId="77777777" w:rsidR="00996C83" w:rsidRPr="00C150D7" w:rsidRDefault="00996C83" w:rsidP="00176B76"/>
        </w:tc>
        <w:tc>
          <w:tcPr>
            <w:tcW w:w="1150" w:type="dxa"/>
          </w:tcPr>
          <w:p w14:paraId="27B8D156" w14:textId="77777777" w:rsidR="00996C83" w:rsidRPr="00C150D7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50D7">
              <w:rPr>
                <w:rFonts w:ascii="Times New Roman" w:eastAsia="Times New Roman" w:hAnsi="Times New Roman"/>
                <w:sz w:val="24"/>
                <w:szCs w:val="24"/>
              </w:rPr>
              <w:t>§ 1</w:t>
            </w:r>
          </w:p>
        </w:tc>
      </w:tr>
      <w:tr w:rsidR="00996C83" w:rsidRPr="00C150D7" w14:paraId="23AB493D" w14:textId="77777777" w:rsidTr="00176B76">
        <w:trPr>
          <w:gridAfter w:val="2"/>
          <w:wAfter w:w="2199" w:type="dxa"/>
        </w:trPr>
        <w:tc>
          <w:tcPr>
            <w:tcW w:w="567" w:type="dxa"/>
          </w:tcPr>
          <w:p w14:paraId="5400DA68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14:paraId="3FC7B481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14:paraId="6B6481D7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9D6122A" w14:textId="77777777" w:rsidR="00996C83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  <w:p w14:paraId="74838EE0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1134" w:type="dxa"/>
          </w:tcPr>
          <w:p w14:paraId="760D1B5C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</w:tcPr>
          <w:p w14:paraId="6FDF9F84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 xml:space="preserve">6 Основные орфоэпические нормы современного </w:t>
            </w:r>
            <w:proofErr w:type="gramStart"/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русского  литературного</w:t>
            </w:r>
            <w:proofErr w:type="gramEnd"/>
            <w:r w:rsidRPr="00C150D7">
              <w:rPr>
                <w:rFonts w:ascii="Times New Roman" w:hAnsi="Times New Roman" w:cs="Times New Roman"/>
                <w:sz w:val="24"/>
                <w:szCs w:val="24"/>
              </w:rPr>
              <w:t xml:space="preserve"> языка. </w:t>
            </w:r>
          </w:p>
        </w:tc>
        <w:tc>
          <w:tcPr>
            <w:tcW w:w="7516" w:type="dxa"/>
          </w:tcPr>
          <w:p w14:paraId="70F777F9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Основные орфоэпические нормы современного русского литературного языка. Орфографический</w:t>
            </w: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ab/>
              <w:t>и пунктуационный практикум</w:t>
            </w:r>
          </w:p>
        </w:tc>
        <w:tc>
          <w:tcPr>
            <w:tcW w:w="992" w:type="dxa"/>
          </w:tcPr>
          <w:p w14:paraId="60C27062" w14:textId="77777777" w:rsidR="00996C83" w:rsidRPr="00C150D7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50D7">
              <w:rPr>
                <w:rFonts w:ascii="Times New Roman" w:eastAsia="Times New Roman" w:hAnsi="Times New Roman"/>
                <w:sz w:val="24"/>
                <w:szCs w:val="24"/>
              </w:rPr>
              <w:t>§ 6</w:t>
            </w:r>
          </w:p>
        </w:tc>
        <w:tc>
          <w:tcPr>
            <w:tcW w:w="709" w:type="dxa"/>
          </w:tcPr>
          <w:p w14:paraId="1E5E5338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6C83" w:rsidRPr="00C150D7" w14:paraId="4BD61895" w14:textId="77777777" w:rsidTr="00176B76">
        <w:trPr>
          <w:gridAfter w:val="2"/>
          <w:wAfter w:w="2199" w:type="dxa"/>
        </w:trPr>
        <w:tc>
          <w:tcPr>
            <w:tcW w:w="567" w:type="dxa"/>
          </w:tcPr>
          <w:p w14:paraId="7D255DFB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14:paraId="1D936890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14:paraId="3B1F11E3" w14:textId="77777777" w:rsidR="00996C83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  <w:p w14:paraId="31FE066F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 декабря</w:t>
            </w:r>
          </w:p>
        </w:tc>
        <w:tc>
          <w:tcPr>
            <w:tcW w:w="1134" w:type="dxa"/>
          </w:tcPr>
          <w:p w14:paraId="7949A969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</w:tcPr>
          <w:p w14:paraId="19F5203A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7 Нормы ударения в причастиях, деепричастиях и наречиях.</w:t>
            </w:r>
          </w:p>
        </w:tc>
        <w:tc>
          <w:tcPr>
            <w:tcW w:w="7516" w:type="dxa"/>
          </w:tcPr>
          <w:p w14:paraId="6BE206F1" w14:textId="77777777" w:rsidR="00996C83" w:rsidRPr="00C150D7" w:rsidRDefault="00996C83" w:rsidP="00176B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Нормы ударения в полных причастиях‚ кратких формах страдательных причастий прошедшего времени‚ деепричастиях‚ наречиях.</w:t>
            </w:r>
            <w:r w:rsidRPr="00C150D7">
              <w:rPr>
                <w:rFonts w:eastAsia="Times New Roman"/>
                <w:sz w:val="24"/>
                <w:szCs w:val="24"/>
              </w:rPr>
              <w:t xml:space="preserve"> Варианты норм ударения.</w:t>
            </w:r>
          </w:p>
          <w:p w14:paraId="59313C64" w14:textId="77777777" w:rsidR="00996C83" w:rsidRPr="00C150D7" w:rsidRDefault="00996C83" w:rsidP="00176B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Орфографический</w:t>
            </w: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ab/>
              <w:t>и пунктуационный практикум</w:t>
            </w:r>
          </w:p>
        </w:tc>
        <w:tc>
          <w:tcPr>
            <w:tcW w:w="992" w:type="dxa"/>
          </w:tcPr>
          <w:p w14:paraId="50E6B772" w14:textId="77777777" w:rsidR="00996C83" w:rsidRPr="00C150D7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50D7">
              <w:rPr>
                <w:rFonts w:ascii="Times New Roman" w:eastAsia="Times New Roman" w:hAnsi="Times New Roman"/>
                <w:sz w:val="24"/>
                <w:szCs w:val="24"/>
              </w:rPr>
              <w:t>§ 7</w:t>
            </w:r>
          </w:p>
        </w:tc>
        <w:tc>
          <w:tcPr>
            <w:tcW w:w="709" w:type="dxa"/>
          </w:tcPr>
          <w:p w14:paraId="3E187891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6C83" w:rsidRPr="00C150D7" w14:paraId="1DD20A45" w14:textId="77777777" w:rsidTr="00176B76">
        <w:trPr>
          <w:gridAfter w:val="2"/>
          <w:wAfter w:w="2199" w:type="dxa"/>
        </w:trPr>
        <w:tc>
          <w:tcPr>
            <w:tcW w:w="567" w:type="dxa"/>
          </w:tcPr>
          <w:p w14:paraId="6F79F806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14:paraId="352CED99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14:paraId="17A3E452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.12 декабря</w:t>
            </w:r>
          </w:p>
          <w:p w14:paraId="057ADA2F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134" w:type="dxa"/>
          </w:tcPr>
          <w:p w14:paraId="5510FFFC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</w:tcPr>
          <w:p w14:paraId="08394842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8 Трудные случаи употребления паронимов.</w:t>
            </w:r>
          </w:p>
        </w:tc>
        <w:tc>
          <w:tcPr>
            <w:tcW w:w="7516" w:type="dxa"/>
          </w:tcPr>
          <w:p w14:paraId="1895BA0F" w14:textId="77777777" w:rsidR="00996C83" w:rsidRPr="00C150D7" w:rsidRDefault="00996C83" w:rsidP="00176B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Паронимы и точность речи. Смысловые различия, характер лексической сочетаемости, способы управления, функционально-стилевая окраска и употребление паронимов в речи. Типичные речевые ошибки‚ связанные с употреблением паронимов в речи.</w:t>
            </w:r>
          </w:p>
        </w:tc>
        <w:tc>
          <w:tcPr>
            <w:tcW w:w="992" w:type="dxa"/>
          </w:tcPr>
          <w:p w14:paraId="430FA020" w14:textId="77777777" w:rsidR="00996C83" w:rsidRPr="00C150D7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50D7">
              <w:rPr>
                <w:rFonts w:ascii="Times New Roman" w:eastAsia="Times New Roman" w:hAnsi="Times New Roman"/>
                <w:sz w:val="24"/>
                <w:szCs w:val="24"/>
              </w:rPr>
              <w:t>§ 8</w:t>
            </w:r>
          </w:p>
        </w:tc>
        <w:tc>
          <w:tcPr>
            <w:tcW w:w="709" w:type="dxa"/>
          </w:tcPr>
          <w:p w14:paraId="497EBAD3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6C83" w:rsidRPr="00C150D7" w14:paraId="59BE4D98" w14:textId="77777777" w:rsidTr="00176B76">
        <w:trPr>
          <w:gridAfter w:val="2"/>
          <w:wAfter w:w="2199" w:type="dxa"/>
        </w:trPr>
        <w:tc>
          <w:tcPr>
            <w:tcW w:w="567" w:type="dxa"/>
          </w:tcPr>
          <w:p w14:paraId="1DE0B5D6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14:paraId="50AC9221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</w:tcPr>
          <w:p w14:paraId="076EEF75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  <w:p w14:paraId="45E50B75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1134" w:type="dxa"/>
          </w:tcPr>
          <w:p w14:paraId="7EF56AEE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</w:tcPr>
          <w:p w14:paraId="28142E17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9 Типичные грамматические ошибки</w:t>
            </w:r>
          </w:p>
        </w:tc>
        <w:tc>
          <w:tcPr>
            <w:tcW w:w="7516" w:type="dxa"/>
          </w:tcPr>
          <w:p w14:paraId="2938E520" w14:textId="77777777" w:rsidR="00996C83" w:rsidRPr="00C150D7" w:rsidRDefault="00996C83" w:rsidP="00176B7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 xml:space="preserve">Типичные ошибки грамматические ошибки в речи. Глаголы 1 лица единственного числа настоящего и будущего времени (в том числе способы выражения формы 1 лица настоящего и будущего времени глаголов </w:t>
            </w:r>
            <w:r w:rsidRPr="00C150D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очутиться, победить, убедить, учредить, </w:t>
            </w:r>
            <w:proofErr w:type="gramStart"/>
            <w:r w:rsidRPr="00C150D7">
              <w:rPr>
                <w:rFonts w:ascii="Times New Roman" w:hAnsi="Times New Roman" w:cs="Times New Roman"/>
                <w:i/>
                <w:sz w:val="24"/>
                <w:szCs w:val="24"/>
              </w:rPr>
              <w:t>утвердить</w:t>
            </w: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)‚</w:t>
            </w:r>
            <w:proofErr w:type="gramEnd"/>
            <w:r w:rsidRPr="00C150D7">
              <w:rPr>
                <w:rFonts w:ascii="Times New Roman" w:hAnsi="Times New Roman" w:cs="Times New Roman"/>
                <w:sz w:val="24"/>
                <w:szCs w:val="24"/>
              </w:rPr>
              <w:t xml:space="preserve"> формы глаголов совершенного и несовершенного вида‚ формы глаголов в повелительном наклонении. Нормы употребления в речи однокоренных слов типа </w:t>
            </w:r>
            <w:r w:rsidRPr="00C150D7">
              <w:rPr>
                <w:rFonts w:ascii="Times New Roman" w:hAnsi="Times New Roman" w:cs="Times New Roman"/>
                <w:i/>
                <w:sz w:val="24"/>
                <w:szCs w:val="24"/>
              </w:rPr>
              <w:t>висящий – висячий, горящий – горячий</w:t>
            </w: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6BABC05" w14:textId="77777777" w:rsidR="00996C83" w:rsidRPr="00C150D7" w:rsidRDefault="00996C83" w:rsidP="00176B7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Варианты грамматической нормы: литературные и разговорные падежные формы причастий‚ деепричастий‚ наречий.</w:t>
            </w:r>
          </w:p>
          <w:p w14:paraId="44CBB28E" w14:textId="77777777" w:rsidR="00996C83" w:rsidRPr="00C150D7" w:rsidRDefault="00996C83" w:rsidP="00176B7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Отражение вариантов грамматической нормы в словарях и справочниках. Литературный и разговорный варианты грамматической норм(</w:t>
            </w:r>
            <w:r w:rsidRPr="00C150D7">
              <w:rPr>
                <w:rFonts w:ascii="Times New Roman" w:hAnsi="Times New Roman" w:cs="Times New Roman"/>
                <w:i/>
                <w:sz w:val="24"/>
                <w:szCs w:val="24"/>
              </w:rPr>
              <w:t>махаешь – машешь; обусловливать, сосредоточивать, уполномочивать, оспаривать, удостаивать, облагораживать</w:t>
            </w: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992" w:type="dxa"/>
          </w:tcPr>
          <w:p w14:paraId="558DC7E7" w14:textId="77777777" w:rsidR="00996C83" w:rsidRPr="00C150D7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50D7">
              <w:rPr>
                <w:rFonts w:ascii="Times New Roman" w:eastAsia="Times New Roman" w:hAnsi="Times New Roman"/>
                <w:sz w:val="24"/>
                <w:szCs w:val="24"/>
              </w:rPr>
              <w:t>§ 9</w:t>
            </w:r>
          </w:p>
        </w:tc>
        <w:tc>
          <w:tcPr>
            <w:tcW w:w="709" w:type="dxa"/>
          </w:tcPr>
          <w:p w14:paraId="3B3ACC59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6C83" w:rsidRPr="00C150D7" w14:paraId="15EA22BE" w14:textId="77777777" w:rsidTr="00176B76">
        <w:trPr>
          <w:gridAfter w:val="2"/>
          <w:wAfter w:w="2199" w:type="dxa"/>
        </w:trPr>
        <w:tc>
          <w:tcPr>
            <w:tcW w:w="567" w:type="dxa"/>
          </w:tcPr>
          <w:p w14:paraId="74B3A332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14:paraId="2A88B358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701" w:type="dxa"/>
          </w:tcPr>
          <w:p w14:paraId="59550C50" w14:textId="77777777" w:rsidR="00996C83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12.01 января</w:t>
            </w:r>
          </w:p>
          <w:p w14:paraId="2EC62EA2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19.01</w:t>
            </w:r>
          </w:p>
        </w:tc>
        <w:tc>
          <w:tcPr>
            <w:tcW w:w="1134" w:type="dxa"/>
          </w:tcPr>
          <w:p w14:paraId="03F7C0F7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</w:tcPr>
          <w:p w14:paraId="52B27B7A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 xml:space="preserve">10 Традиции русской речевой </w:t>
            </w:r>
            <w:r w:rsidRPr="00C150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манеры общения</w:t>
            </w:r>
          </w:p>
        </w:tc>
        <w:tc>
          <w:tcPr>
            <w:tcW w:w="7516" w:type="dxa"/>
          </w:tcPr>
          <w:p w14:paraId="2437D68E" w14:textId="77777777" w:rsidR="00996C83" w:rsidRPr="00C150D7" w:rsidRDefault="00996C83" w:rsidP="00176B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Русская этикетная речевая манера общения: умеренная громкость </w:t>
            </w:r>
            <w:r w:rsidRPr="00C150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речи‚ средний темп речи‚ сдержанная артикуляция‚ эмоциональность речи‚ ровная интонация. интонация.</w:t>
            </w: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ab/>
              <w:t>Запрет</w:t>
            </w: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ab/>
              <w:t>на употребление</w:t>
            </w: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ab/>
              <w:t>грубых</w:t>
            </w: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слов,  выражений</w:t>
            </w:r>
            <w:proofErr w:type="gramEnd"/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,  фраз.  Запрет на употребление грубых слов, выражений, фраз. Исключение категоричности в разговоре.</w:t>
            </w:r>
          </w:p>
          <w:p w14:paraId="0D2EDA42" w14:textId="77777777" w:rsidR="00996C83" w:rsidRPr="00C150D7" w:rsidRDefault="00996C83" w:rsidP="00176B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 xml:space="preserve">       Орфографический</w:t>
            </w: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ab/>
              <w:t>и пунктуационный практикум.</w:t>
            </w:r>
          </w:p>
        </w:tc>
        <w:tc>
          <w:tcPr>
            <w:tcW w:w="992" w:type="dxa"/>
          </w:tcPr>
          <w:p w14:paraId="5977D331" w14:textId="77777777" w:rsidR="00996C83" w:rsidRPr="00C150D7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50D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§ 10</w:t>
            </w:r>
          </w:p>
        </w:tc>
        <w:tc>
          <w:tcPr>
            <w:tcW w:w="709" w:type="dxa"/>
          </w:tcPr>
          <w:p w14:paraId="64EDE800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6C83" w:rsidRPr="00C150D7" w14:paraId="4853185C" w14:textId="77777777" w:rsidTr="00176B76">
        <w:trPr>
          <w:gridAfter w:val="2"/>
          <w:wAfter w:w="2199" w:type="dxa"/>
        </w:trPr>
        <w:tc>
          <w:tcPr>
            <w:tcW w:w="567" w:type="dxa"/>
          </w:tcPr>
          <w:p w14:paraId="52438539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701" w:type="dxa"/>
          </w:tcPr>
          <w:p w14:paraId="035AD060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134" w:type="dxa"/>
          </w:tcPr>
          <w:p w14:paraId="4DF89F3B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</w:tcPr>
          <w:p w14:paraId="560188A7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11 Нормы русского речевого и невербального этикета.</w:t>
            </w:r>
          </w:p>
        </w:tc>
        <w:tc>
          <w:tcPr>
            <w:tcW w:w="7516" w:type="dxa"/>
          </w:tcPr>
          <w:p w14:paraId="13E44FEE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Невербальный</w:t>
            </w: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ab/>
              <w:t>(несловесный)этикет общения. Этикет использования изобразительных жестов.</w:t>
            </w:r>
          </w:p>
          <w:p w14:paraId="38DB0819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 xml:space="preserve">      Замещающие сопровождающие жесты.</w:t>
            </w: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ab/>
              <w:t>Орфографический и пунктуационный практикум</w:t>
            </w: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2" w:type="dxa"/>
          </w:tcPr>
          <w:p w14:paraId="45D2681F" w14:textId="77777777" w:rsidR="00996C83" w:rsidRPr="00C150D7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50D7">
              <w:rPr>
                <w:rFonts w:ascii="Times New Roman" w:eastAsia="Times New Roman" w:hAnsi="Times New Roman"/>
                <w:sz w:val="24"/>
                <w:szCs w:val="24"/>
              </w:rPr>
              <w:t>§ 11</w:t>
            </w:r>
          </w:p>
        </w:tc>
        <w:tc>
          <w:tcPr>
            <w:tcW w:w="709" w:type="dxa"/>
          </w:tcPr>
          <w:p w14:paraId="33F13A37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6C83" w:rsidRPr="00C150D7" w14:paraId="770638C1" w14:textId="77777777" w:rsidTr="00176B76">
        <w:trPr>
          <w:gridAfter w:val="2"/>
          <w:wAfter w:w="2199" w:type="dxa"/>
        </w:trPr>
        <w:tc>
          <w:tcPr>
            <w:tcW w:w="567" w:type="dxa"/>
          </w:tcPr>
          <w:p w14:paraId="36DA6D18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74980C3B" w14:textId="77777777" w:rsidR="00996C83" w:rsidRPr="00C150D7" w:rsidRDefault="00996C83" w:rsidP="00176B7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2.02 февраля</w:t>
            </w:r>
          </w:p>
        </w:tc>
        <w:tc>
          <w:tcPr>
            <w:tcW w:w="1134" w:type="dxa"/>
          </w:tcPr>
          <w:p w14:paraId="081A1D76" w14:textId="77777777" w:rsidR="00996C83" w:rsidRPr="00C150D7" w:rsidRDefault="00996C83" w:rsidP="00176B7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399" w:type="dxa"/>
          </w:tcPr>
          <w:p w14:paraId="6CE8EC3D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eastAsia="Times New Roman" w:hAnsi="Times New Roman"/>
                <w:sz w:val="24"/>
                <w:szCs w:val="24"/>
              </w:rPr>
              <w:t>Проверочная работа( представление проектов, результатов исследовательских работ)</w:t>
            </w:r>
          </w:p>
        </w:tc>
        <w:tc>
          <w:tcPr>
            <w:tcW w:w="7516" w:type="dxa"/>
          </w:tcPr>
          <w:p w14:paraId="3EBBDF17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Ключевые</w:t>
            </w: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ab/>
              <w:t>слова</w:t>
            </w: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ab/>
              <w:t>раздела. Обобщение материала.</w:t>
            </w: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486A43CE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Представление проектов, результатов  исследовательской работы</w:t>
            </w: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2" w:type="dxa"/>
          </w:tcPr>
          <w:p w14:paraId="2FB8167F" w14:textId="77777777" w:rsidR="00996C83" w:rsidRPr="00C150D7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50D7">
              <w:rPr>
                <w:rFonts w:ascii="Times New Roman" w:eastAsia="Times New Roman" w:hAnsi="Times New Roman"/>
                <w:sz w:val="24"/>
                <w:szCs w:val="24"/>
              </w:rPr>
              <w:t>§ 6-11</w:t>
            </w:r>
          </w:p>
        </w:tc>
        <w:tc>
          <w:tcPr>
            <w:tcW w:w="709" w:type="dxa"/>
          </w:tcPr>
          <w:p w14:paraId="4443C5C0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6C83" w:rsidRPr="00C150D7" w14:paraId="07382C86" w14:textId="77777777" w:rsidTr="00176B76">
        <w:trPr>
          <w:gridAfter w:val="2"/>
          <w:wAfter w:w="2199" w:type="dxa"/>
        </w:trPr>
        <w:tc>
          <w:tcPr>
            <w:tcW w:w="16018" w:type="dxa"/>
            <w:gridSpan w:val="7"/>
          </w:tcPr>
          <w:p w14:paraId="44BC346E" w14:textId="77777777" w:rsidR="00996C83" w:rsidRPr="00C150D7" w:rsidRDefault="00996C83" w:rsidP="00176B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b/>
                <w:sz w:val="24"/>
                <w:szCs w:val="24"/>
              </w:rPr>
              <w:t>3 часть РЕЧЬ. ТЕКСТ.</w:t>
            </w:r>
          </w:p>
          <w:p w14:paraId="03344498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6C83" w:rsidRPr="00C150D7" w14:paraId="57F4F22D" w14:textId="77777777" w:rsidTr="00176B76">
        <w:trPr>
          <w:gridAfter w:val="2"/>
          <w:wAfter w:w="2199" w:type="dxa"/>
        </w:trPr>
        <w:tc>
          <w:tcPr>
            <w:tcW w:w="567" w:type="dxa"/>
          </w:tcPr>
          <w:p w14:paraId="1110D818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14:paraId="4E3EB8CC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701" w:type="dxa"/>
          </w:tcPr>
          <w:p w14:paraId="57443B85" w14:textId="77777777" w:rsidR="00996C83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9.02</w:t>
            </w:r>
          </w:p>
          <w:p w14:paraId="6FAC3189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1134" w:type="dxa"/>
          </w:tcPr>
          <w:p w14:paraId="3BF534E7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</w:tcPr>
          <w:p w14:paraId="48FB5D8E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12 Традиции русского речевого общения.</w:t>
            </w:r>
          </w:p>
        </w:tc>
        <w:tc>
          <w:tcPr>
            <w:tcW w:w="7516" w:type="dxa"/>
          </w:tcPr>
          <w:p w14:paraId="6E40F00B" w14:textId="77777777" w:rsidR="00996C83" w:rsidRPr="00C150D7" w:rsidRDefault="00996C83" w:rsidP="00176B76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50D7">
              <w:rPr>
                <w:rFonts w:ascii="Times New Roman" w:hAnsi="Times New Roman"/>
                <w:sz w:val="24"/>
                <w:szCs w:val="24"/>
              </w:rPr>
              <w:t xml:space="preserve">Традиции русского речевого общения. </w:t>
            </w:r>
          </w:p>
          <w:p w14:paraId="4C45BF92" w14:textId="77777777" w:rsidR="00996C83" w:rsidRPr="00C150D7" w:rsidRDefault="00996C83" w:rsidP="00176B76">
            <w:pPr>
              <w:ind w:firstLine="709"/>
              <w:jc w:val="both"/>
            </w:pPr>
            <w:r w:rsidRPr="00C150D7">
              <w:rPr>
                <w:rFonts w:ascii="Times New Roman" w:hAnsi="Times New Roman"/>
                <w:sz w:val="24"/>
                <w:szCs w:val="24"/>
              </w:rPr>
              <w:t xml:space="preserve">Коммуникативные стратегии и тактики устного общения: убеждение, комплимент, уговаривание, похвала, </w:t>
            </w:r>
            <w:proofErr w:type="spellStart"/>
            <w:r w:rsidRPr="00C150D7">
              <w:rPr>
                <w:rFonts w:ascii="Times New Roman" w:hAnsi="Times New Roman"/>
                <w:sz w:val="24"/>
                <w:szCs w:val="24"/>
              </w:rPr>
              <w:t>самопрезентация</w:t>
            </w:r>
            <w:proofErr w:type="spellEnd"/>
            <w:r w:rsidRPr="00C150D7">
              <w:rPr>
                <w:rFonts w:ascii="Times New Roman" w:hAnsi="Times New Roman"/>
                <w:sz w:val="24"/>
                <w:szCs w:val="24"/>
              </w:rPr>
              <w:t xml:space="preserve"> и др., сохранение инициативы в диалоге, уклонение от инициативы, завершение диалога и др.</w:t>
            </w:r>
          </w:p>
          <w:p w14:paraId="2AD31B55" w14:textId="77777777" w:rsidR="00996C83" w:rsidRPr="00C150D7" w:rsidRDefault="00996C83" w:rsidP="00176B7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/>
                <w:sz w:val="24"/>
                <w:szCs w:val="24"/>
              </w:rPr>
              <w:t>Орфографический</w:t>
            </w:r>
            <w:r w:rsidRPr="00C150D7">
              <w:rPr>
                <w:rFonts w:ascii="Times New Roman" w:hAnsi="Times New Roman"/>
                <w:sz w:val="24"/>
                <w:szCs w:val="24"/>
              </w:rPr>
              <w:tab/>
              <w:t>и пунктуационный практикум</w:t>
            </w:r>
            <w:r w:rsidRPr="00C150D7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992" w:type="dxa"/>
          </w:tcPr>
          <w:p w14:paraId="7FCC56CE" w14:textId="77777777" w:rsidR="00996C83" w:rsidRPr="00C150D7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50D7">
              <w:rPr>
                <w:rFonts w:ascii="Times New Roman" w:eastAsia="Times New Roman" w:hAnsi="Times New Roman"/>
                <w:sz w:val="24"/>
                <w:szCs w:val="24"/>
              </w:rPr>
              <w:t>§ 12</w:t>
            </w:r>
          </w:p>
        </w:tc>
        <w:tc>
          <w:tcPr>
            <w:tcW w:w="709" w:type="dxa"/>
          </w:tcPr>
          <w:p w14:paraId="5D2B0F40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6C83" w:rsidRPr="00C150D7" w14:paraId="3FA81CAA" w14:textId="77777777" w:rsidTr="00176B76">
        <w:trPr>
          <w:gridAfter w:val="2"/>
          <w:wAfter w:w="2199" w:type="dxa"/>
        </w:trPr>
        <w:tc>
          <w:tcPr>
            <w:tcW w:w="567" w:type="dxa"/>
          </w:tcPr>
          <w:p w14:paraId="6AFB7FB6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14:paraId="4D5F6160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01" w:type="dxa"/>
          </w:tcPr>
          <w:p w14:paraId="5F278E3E" w14:textId="77777777" w:rsidR="00996C83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1.03 март</w:t>
            </w:r>
          </w:p>
          <w:p w14:paraId="0B88CFB8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1134" w:type="dxa"/>
          </w:tcPr>
          <w:p w14:paraId="1A958E9A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</w:tcPr>
          <w:p w14:paraId="768C6BBB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13 Текст. Виды абзацев.</w:t>
            </w:r>
          </w:p>
        </w:tc>
        <w:tc>
          <w:tcPr>
            <w:tcW w:w="7516" w:type="dxa"/>
          </w:tcPr>
          <w:p w14:paraId="040DD135" w14:textId="77777777" w:rsidR="00996C83" w:rsidRPr="00C150D7" w:rsidRDefault="00996C83" w:rsidP="00176B76">
            <w:pPr>
              <w:rPr>
                <w:rFonts w:ascii="Times New Roman" w:hAnsi="Times New Roman"/>
                <w:sz w:val="24"/>
                <w:szCs w:val="24"/>
              </w:rPr>
            </w:pPr>
            <w:r w:rsidRPr="00C150D7">
              <w:rPr>
                <w:rFonts w:ascii="Times New Roman" w:hAnsi="Times New Roman"/>
                <w:sz w:val="24"/>
                <w:szCs w:val="24"/>
              </w:rPr>
              <w:t>Текст, основные признаки текста: смысловая цельность, информативность, связность.</w:t>
            </w:r>
          </w:p>
          <w:p w14:paraId="211FA3DD" w14:textId="77777777" w:rsidR="00996C83" w:rsidRPr="00C150D7" w:rsidRDefault="00996C83" w:rsidP="00176B76">
            <w:pPr>
              <w:rPr>
                <w:rFonts w:ascii="Times New Roman" w:hAnsi="Times New Roman"/>
                <w:sz w:val="24"/>
                <w:szCs w:val="24"/>
              </w:rPr>
            </w:pPr>
            <w:r w:rsidRPr="00C150D7">
              <w:rPr>
                <w:rFonts w:ascii="Times New Roman" w:hAnsi="Times New Roman"/>
                <w:sz w:val="24"/>
                <w:szCs w:val="24"/>
              </w:rPr>
              <w:t>Виды абзацев.  Основные типы текстовых</w:t>
            </w:r>
            <w:r w:rsidRPr="00C150D7">
              <w:rPr>
                <w:rFonts w:ascii="Times New Roman" w:hAnsi="Times New Roman"/>
                <w:sz w:val="24"/>
                <w:szCs w:val="24"/>
              </w:rPr>
              <w:tab/>
            </w:r>
            <w:r w:rsidRPr="00C150D7">
              <w:rPr>
                <w:rFonts w:ascii="Times New Roman" w:hAnsi="Times New Roman"/>
                <w:sz w:val="24"/>
                <w:szCs w:val="24"/>
              </w:rPr>
              <w:tab/>
              <w:t>структур:</w:t>
            </w:r>
          </w:p>
          <w:p w14:paraId="55DE254F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/>
                <w:sz w:val="24"/>
                <w:szCs w:val="24"/>
              </w:rPr>
              <w:t>индуктивные,</w:t>
            </w:r>
            <w:r w:rsidRPr="00C150D7">
              <w:rPr>
                <w:rFonts w:ascii="Times New Roman" w:hAnsi="Times New Roman"/>
                <w:sz w:val="24"/>
                <w:szCs w:val="24"/>
              </w:rPr>
              <w:tab/>
            </w:r>
            <w:r w:rsidRPr="00C150D7">
              <w:rPr>
                <w:rFonts w:ascii="Times New Roman" w:hAnsi="Times New Roman"/>
                <w:sz w:val="24"/>
                <w:szCs w:val="24"/>
              </w:rPr>
              <w:tab/>
              <w:t>дедуктивные, рамочные</w:t>
            </w:r>
            <w:r w:rsidRPr="00C150D7">
              <w:rPr>
                <w:rFonts w:ascii="Times New Roman" w:hAnsi="Times New Roman"/>
                <w:sz w:val="24"/>
                <w:szCs w:val="24"/>
              </w:rPr>
              <w:tab/>
            </w:r>
            <w:r w:rsidRPr="00C150D7">
              <w:rPr>
                <w:rFonts w:ascii="Times New Roman" w:hAnsi="Times New Roman"/>
                <w:sz w:val="24"/>
                <w:szCs w:val="24"/>
              </w:rPr>
              <w:tab/>
              <w:t>(дедуктивно-индуктивные),</w:t>
            </w:r>
            <w:r w:rsidRPr="00C150D7">
              <w:rPr>
                <w:rFonts w:ascii="Times New Roman" w:hAnsi="Times New Roman"/>
                <w:sz w:val="24"/>
                <w:szCs w:val="24"/>
              </w:rPr>
              <w:tab/>
              <w:t>стержневые(индуктивно-дедуктивные)</w:t>
            </w:r>
            <w:r w:rsidRPr="00C150D7">
              <w:rPr>
                <w:rFonts w:ascii="Times New Roman" w:hAnsi="Times New Roman"/>
                <w:sz w:val="24"/>
                <w:szCs w:val="24"/>
              </w:rPr>
              <w:tab/>
              <w:t>структуры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50D7">
              <w:rPr>
                <w:rFonts w:ascii="Times New Roman" w:hAnsi="Times New Roman"/>
                <w:sz w:val="24"/>
                <w:szCs w:val="24"/>
              </w:rPr>
              <w:t>.Орфографический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50D7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50D7">
              <w:rPr>
                <w:rFonts w:ascii="Times New Roman" w:hAnsi="Times New Roman"/>
                <w:sz w:val="24"/>
                <w:szCs w:val="24"/>
              </w:rPr>
              <w:t>пунктуационный практикум</w:t>
            </w:r>
            <w:r w:rsidRPr="00C150D7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992" w:type="dxa"/>
          </w:tcPr>
          <w:p w14:paraId="464A213D" w14:textId="77777777" w:rsidR="00996C83" w:rsidRPr="00C150D7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50D7">
              <w:rPr>
                <w:rFonts w:ascii="Times New Roman" w:eastAsia="Times New Roman" w:hAnsi="Times New Roman"/>
                <w:sz w:val="24"/>
                <w:szCs w:val="24"/>
              </w:rPr>
              <w:t>§ 13</w:t>
            </w:r>
          </w:p>
        </w:tc>
        <w:tc>
          <w:tcPr>
            <w:tcW w:w="709" w:type="dxa"/>
          </w:tcPr>
          <w:p w14:paraId="24E9FD53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6C83" w:rsidRPr="00C150D7" w14:paraId="0203A66B" w14:textId="77777777" w:rsidTr="00176B76">
        <w:trPr>
          <w:gridAfter w:val="2"/>
          <w:wAfter w:w="2199" w:type="dxa"/>
        </w:trPr>
        <w:tc>
          <w:tcPr>
            <w:tcW w:w="567" w:type="dxa"/>
          </w:tcPr>
          <w:p w14:paraId="2F60727C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14:paraId="2214D8E3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1134" w:type="dxa"/>
          </w:tcPr>
          <w:p w14:paraId="14D14E24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</w:tcPr>
          <w:p w14:paraId="3CAF6E1B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14 Заголовки текстов, их типы</w:t>
            </w:r>
          </w:p>
        </w:tc>
        <w:tc>
          <w:tcPr>
            <w:tcW w:w="7516" w:type="dxa"/>
          </w:tcPr>
          <w:p w14:paraId="311FD009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/>
                <w:sz w:val="24"/>
                <w:szCs w:val="24"/>
              </w:rPr>
              <w:t xml:space="preserve">Заголовки текстов, их типы. Информативная функция заголовков. Тексты </w:t>
            </w:r>
            <w:proofErr w:type="spellStart"/>
            <w:r w:rsidRPr="00C150D7">
              <w:rPr>
                <w:rFonts w:ascii="Times New Roman" w:hAnsi="Times New Roman"/>
                <w:sz w:val="24"/>
                <w:szCs w:val="24"/>
              </w:rPr>
              <w:t>аргументативного</w:t>
            </w:r>
            <w:proofErr w:type="spellEnd"/>
            <w:r w:rsidRPr="00C150D7">
              <w:rPr>
                <w:rFonts w:ascii="Times New Roman" w:hAnsi="Times New Roman"/>
                <w:sz w:val="24"/>
                <w:szCs w:val="24"/>
              </w:rPr>
              <w:t xml:space="preserve"> типа: рассуждение, доказательство, объяснение. Орфографический</w:t>
            </w:r>
            <w:r w:rsidRPr="00C150D7">
              <w:rPr>
                <w:rFonts w:ascii="Times New Roman" w:hAnsi="Times New Roman"/>
                <w:sz w:val="24"/>
                <w:szCs w:val="24"/>
              </w:rPr>
              <w:tab/>
              <w:t>пунктуационный практикум</w:t>
            </w:r>
          </w:p>
        </w:tc>
        <w:tc>
          <w:tcPr>
            <w:tcW w:w="992" w:type="dxa"/>
          </w:tcPr>
          <w:p w14:paraId="2C7CB506" w14:textId="77777777" w:rsidR="00996C83" w:rsidRPr="00C150D7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50D7">
              <w:rPr>
                <w:rFonts w:ascii="Times New Roman" w:eastAsia="Times New Roman" w:hAnsi="Times New Roman"/>
                <w:sz w:val="24"/>
                <w:szCs w:val="24"/>
              </w:rPr>
              <w:t>§ 14</w:t>
            </w:r>
          </w:p>
        </w:tc>
        <w:tc>
          <w:tcPr>
            <w:tcW w:w="709" w:type="dxa"/>
          </w:tcPr>
          <w:p w14:paraId="47397328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6C83" w:rsidRPr="00C150D7" w14:paraId="52FC390A" w14:textId="77777777" w:rsidTr="00176B76">
        <w:trPr>
          <w:gridAfter w:val="2"/>
          <w:wAfter w:w="2199" w:type="dxa"/>
        </w:trPr>
        <w:tc>
          <w:tcPr>
            <w:tcW w:w="567" w:type="dxa"/>
          </w:tcPr>
          <w:p w14:paraId="61140506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14:paraId="5811B330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701" w:type="dxa"/>
          </w:tcPr>
          <w:p w14:paraId="3A141A85" w14:textId="77777777" w:rsidR="00996C83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5.04 апрель</w:t>
            </w:r>
          </w:p>
          <w:p w14:paraId="304A313E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1134" w:type="dxa"/>
          </w:tcPr>
          <w:p w14:paraId="294FD198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</w:tcPr>
          <w:p w14:paraId="7628854A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15 Разговорная речь. Спор и дискуссия.</w:t>
            </w:r>
          </w:p>
        </w:tc>
        <w:tc>
          <w:tcPr>
            <w:tcW w:w="7516" w:type="dxa"/>
          </w:tcPr>
          <w:p w14:paraId="0B8E5641" w14:textId="77777777" w:rsidR="00996C83" w:rsidRPr="00C150D7" w:rsidRDefault="00996C83" w:rsidP="00176B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Спор, виды споров. Дискуссия. Правила поведения в споре. Как управлять</w:t>
            </w: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ab/>
              <w:t>собой</w:t>
            </w: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ab/>
              <w:t>и собеседником.   Корректные</w:t>
            </w: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ab/>
              <w:t>и некорректные</w:t>
            </w: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ab/>
              <w:t>приёмы</w:t>
            </w: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ab/>
              <w:t>ведения спора.</w:t>
            </w: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6E8FC484" w14:textId="77777777" w:rsidR="00996C83" w:rsidRPr="00C150D7" w:rsidRDefault="00996C83" w:rsidP="00176B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Орфографический</w:t>
            </w: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ab/>
              <w:t>и пунктуационный практикум</w:t>
            </w: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2" w:type="dxa"/>
          </w:tcPr>
          <w:p w14:paraId="1C72F20B" w14:textId="77777777" w:rsidR="00996C83" w:rsidRPr="00C150D7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50D7">
              <w:rPr>
                <w:rFonts w:ascii="Times New Roman" w:eastAsia="Times New Roman" w:hAnsi="Times New Roman"/>
                <w:sz w:val="24"/>
                <w:szCs w:val="24"/>
              </w:rPr>
              <w:t>§ 15</w:t>
            </w:r>
          </w:p>
        </w:tc>
        <w:tc>
          <w:tcPr>
            <w:tcW w:w="709" w:type="dxa"/>
          </w:tcPr>
          <w:p w14:paraId="00BC4DAB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6C83" w:rsidRPr="00C150D7" w14:paraId="6BB1BD64" w14:textId="77777777" w:rsidTr="00176B76">
        <w:trPr>
          <w:gridAfter w:val="2"/>
          <w:wAfter w:w="2199" w:type="dxa"/>
        </w:trPr>
        <w:tc>
          <w:tcPr>
            <w:tcW w:w="567" w:type="dxa"/>
          </w:tcPr>
          <w:p w14:paraId="31251D03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14:paraId="77D6BC00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1701" w:type="dxa"/>
          </w:tcPr>
          <w:p w14:paraId="03F749E2" w14:textId="77777777" w:rsidR="00996C83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19.04</w:t>
            </w:r>
          </w:p>
          <w:p w14:paraId="40DA1C92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26.04</w:t>
            </w:r>
          </w:p>
        </w:tc>
        <w:tc>
          <w:tcPr>
            <w:tcW w:w="1134" w:type="dxa"/>
          </w:tcPr>
          <w:p w14:paraId="0A86F318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</w:tcPr>
          <w:p w14:paraId="7628A254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 xml:space="preserve">16Публицистический стиль. </w:t>
            </w:r>
            <w:r w:rsidRPr="00C150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Путевые заметки.</w:t>
            </w:r>
          </w:p>
        </w:tc>
        <w:tc>
          <w:tcPr>
            <w:tcW w:w="7516" w:type="dxa"/>
          </w:tcPr>
          <w:p w14:paraId="0FE85CB7" w14:textId="77777777" w:rsidR="00996C83" w:rsidRPr="00C150D7" w:rsidRDefault="00996C83" w:rsidP="00176B76">
            <w:pPr>
              <w:rPr>
                <w:rFonts w:ascii="Times New Roman" w:hAnsi="Times New Roman"/>
                <w:sz w:val="24"/>
                <w:szCs w:val="24"/>
              </w:rPr>
            </w:pPr>
            <w:r w:rsidRPr="00C150D7">
              <w:rPr>
                <w:rFonts w:ascii="Times New Roman" w:hAnsi="Times New Roman"/>
                <w:sz w:val="24"/>
                <w:szCs w:val="24"/>
              </w:rPr>
              <w:lastRenderedPageBreak/>
              <w:t>Особенности</w:t>
            </w:r>
            <w:r w:rsidRPr="00C150D7">
              <w:rPr>
                <w:rFonts w:ascii="Times New Roman" w:hAnsi="Times New Roman"/>
                <w:sz w:val="24"/>
                <w:szCs w:val="24"/>
              </w:rPr>
              <w:tab/>
              <w:t>жанра путевых заметок.</w:t>
            </w:r>
            <w:r w:rsidRPr="00C150D7">
              <w:rPr>
                <w:rFonts w:ascii="Times New Roman" w:hAnsi="Times New Roman"/>
                <w:sz w:val="24"/>
                <w:szCs w:val="24"/>
              </w:rPr>
              <w:tab/>
            </w:r>
            <w:r w:rsidRPr="00C150D7">
              <w:rPr>
                <w:rFonts w:ascii="Times New Roman" w:hAnsi="Times New Roman"/>
                <w:sz w:val="24"/>
                <w:szCs w:val="24"/>
              </w:rPr>
              <w:tab/>
            </w:r>
            <w:r w:rsidRPr="00C150D7">
              <w:rPr>
                <w:rFonts w:ascii="Times New Roman" w:hAnsi="Times New Roman"/>
                <w:sz w:val="24"/>
                <w:szCs w:val="24"/>
              </w:rPr>
              <w:tab/>
            </w:r>
            <w:r w:rsidRPr="00C150D7">
              <w:rPr>
                <w:rFonts w:ascii="Times New Roman" w:hAnsi="Times New Roman"/>
                <w:sz w:val="24"/>
                <w:szCs w:val="24"/>
              </w:rPr>
              <w:tab/>
            </w:r>
          </w:p>
          <w:p w14:paraId="6039970B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/>
                <w:sz w:val="24"/>
                <w:szCs w:val="24"/>
              </w:rPr>
              <w:lastRenderedPageBreak/>
              <w:t>Орфографический</w:t>
            </w:r>
            <w:r w:rsidRPr="00C150D7">
              <w:rPr>
                <w:rFonts w:ascii="Times New Roman" w:hAnsi="Times New Roman"/>
                <w:sz w:val="24"/>
                <w:szCs w:val="24"/>
              </w:rPr>
              <w:tab/>
              <w:t>пунктуационный практикум</w:t>
            </w:r>
            <w:r w:rsidRPr="00C150D7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992" w:type="dxa"/>
          </w:tcPr>
          <w:p w14:paraId="1C64748A" w14:textId="77777777" w:rsidR="00996C83" w:rsidRPr="00C150D7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50D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§ 16</w:t>
            </w:r>
          </w:p>
        </w:tc>
        <w:tc>
          <w:tcPr>
            <w:tcW w:w="709" w:type="dxa"/>
          </w:tcPr>
          <w:p w14:paraId="54D7890E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6C83" w:rsidRPr="00C150D7" w14:paraId="103B2C66" w14:textId="77777777" w:rsidTr="00176B76">
        <w:trPr>
          <w:gridAfter w:val="2"/>
          <w:wAfter w:w="2199" w:type="dxa"/>
        </w:trPr>
        <w:tc>
          <w:tcPr>
            <w:tcW w:w="567" w:type="dxa"/>
          </w:tcPr>
          <w:p w14:paraId="1CBBA755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  <w:p w14:paraId="660F210C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D73B9E6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3.05 май</w:t>
            </w:r>
          </w:p>
          <w:p w14:paraId="0BAFA604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C80ABDC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</w:tcPr>
          <w:p w14:paraId="1F4E10E8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17 Текст рекламного объявления, его языковые и структурные особенности.</w:t>
            </w:r>
          </w:p>
        </w:tc>
        <w:tc>
          <w:tcPr>
            <w:tcW w:w="7516" w:type="dxa"/>
          </w:tcPr>
          <w:p w14:paraId="10EB6309" w14:textId="77777777" w:rsidR="00996C83" w:rsidRPr="00C150D7" w:rsidRDefault="00996C83" w:rsidP="00176B76">
            <w:pPr>
              <w:pStyle w:val="a7"/>
              <w:tabs>
                <w:tab w:val="left" w:pos="1089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50D7">
              <w:rPr>
                <w:rFonts w:ascii="Times New Roman" w:hAnsi="Times New Roman"/>
                <w:sz w:val="24"/>
                <w:szCs w:val="24"/>
              </w:rPr>
              <w:t>Языковые</w:t>
            </w:r>
            <w:r w:rsidRPr="00C150D7">
              <w:rPr>
                <w:rFonts w:ascii="Times New Roman" w:hAnsi="Times New Roman"/>
                <w:sz w:val="24"/>
                <w:szCs w:val="24"/>
              </w:rPr>
              <w:tab/>
              <w:t>и</w:t>
            </w:r>
            <w:r w:rsidRPr="00C150D7">
              <w:rPr>
                <w:rFonts w:ascii="Times New Roman" w:hAnsi="Times New Roman"/>
                <w:sz w:val="24"/>
                <w:szCs w:val="24"/>
              </w:rPr>
              <w:tab/>
              <w:t>структурные особенности текста рекламного объявления.</w:t>
            </w:r>
            <w:r w:rsidRPr="00C150D7">
              <w:rPr>
                <w:rFonts w:ascii="Times New Roman" w:hAnsi="Times New Roman"/>
                <w:sz w:val="24"/>
                <w:szCs w:val="24"/>
              </w:rPr>
              <w:tab/>
            </w:r>
            <w:r w:rsidRPr="00C150D7">
              <w:rPr>
                <w:rFonts w:ascii="Times New Roman" w:hAnsi="Times New Roman"/>
                <w:sz w:val="24"/>
                <w:szCs w:val="24"/>
              </w:rPr>
              <w:tab/>
            </w:r>
            <w:r w:rsidRPr="00C150D7">
              <w:rPr>
                <w:rFonts w:ascii="Times New Roman" w:hAnsi="Times New Roman"/>
                <w:sz w:val="24"/>
                <w:szCs w:val="24"/>
              </w:rPr>
              <w:tab/>
            </w:r>
            <w:r w:rsidRPr="00C150D7">
              <w:rPr>
                <w:rFonts w:ascii="Times New Roman" w:hAnsi="Times New Roman"/>
                <w:sz w:val="24"/>
                <w:szCs w:val="24"/>
              </w:rPr>
              <w:tab/>
            </w:r>
            <w:r w:rsidRPr="00C150D7">
              <w:rPr>
                <w:rFonts w:ascii="Times New Roman" w:hAnsi="Times New Roman"/>
                <w:sz w:val="24"/>
                <w:szCs w:val="24"/>
              </w:rPr>
              <w:tab/>
            </w:r>
          </w:p>
          <w:p w14:paraId="31430013" w14:textId="77777777" w:rsidR="00996C83" w:rsidRPr="00C150D7" w:rsidRDefault="00996C83" w:rsidP="00176B76">
            <w:pPr>
              <w:pStyle w:val="a7"/>
              <w:tabs>
                <w:tab w:val="left" w:pos="1089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/>
                <w:sz w:val="24"/>
                <w:szCs w:val="24"/>
              </w:rPr>
              <w:t>Орфографический</w:t>
            </w:r>
            <w:r w:rsidRPr="00C150D7">
              <w:rPr>
                <w:rFonts w:ascii="Times New Roman" w:hAnsi="Times New Roman"/>
                <w:sz w:val="24"/>
                <w:szCs w:val="24"/>
              </w:rPr>
              <w:tab/>
              <w:t>пунктуационный практикум</w:t>
            </w:r>
            <w:r w:rsidRPr="00C150D7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992" w:type="dxa"/>
          </w:tcPr>
          <w:p w14:paraId="7266AE65" w14:textId="77777777" w:rsidR="00996C83" w:rsidRPr="00C150D7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50D7">
              <w:rPr>
                <w:rFonts w:ascii="Times New Roman" w:eastAsia="Times New Roman" w:hAnsi="Times New Roman"/>
                <w:sz w:val="24"/>
                <w:szCs w:val="24"/>
              </w:rPr>
              <w:t>§ 17</w:t>
            </w:r>
          </w:p>
        </w:tc>
        <w:tc>
          <w:tcPr>
            <w:tcW w:w="709" w:type="dxa"/>
          </w:tcPr>
          <w:p w14:paraId="683D3C32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6C83" w:rsidRPr="00C150D7" w14:paraId="075B07EC" w14:textId="77777777" w:rsidTr="00176B76">
        <w:trPr>
          <w:gridAfter w:val="2"/>
          <w:wAfter w:w="2199" w:type="dxa"/>
          <w:trHeight w:val="1132"/>
        </w:trPr>
        <w:tc>
          <w:tcPr>
            <w:tcW w:w="567" w:type="dxa"/>
          </w:tcPr>
          <w:p w14:paraId="4922FD8D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14:paraId="5E65E269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ABCE55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B1753D8" w14:textId="77777777" w:rsidR="00996C83" w:rsidRPr="00C150D7" w:rsidRDefault="00996C83" w:rsidP="00176B7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10.05</w:t>
            </w:r>
          </w:p>
        </w:tc>
        <w:tc>
          <w:tcPr>
            <w:tcW w:w="1134" w:type="dxa"/>
          </w:tcPr>
          <w:p w14:paraId="38F84B74" w14:textId="77777777" w:rsidR="00996C83" w:rsidRPr="00C150D7" w:rsidRDefault="00996C83" w:rsidP="00176B7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399" w:type="dxa"/>
          </w:tcPr>
          <w:p w14:paraId="28736DA5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18 Язык художественной литературы. Притча</w:t>
            </w:r>
          </w:p>
        </w:tc>
        <w:tc>
          <w:tcPr>
            <w:tcW w:w="7516" w:type="dxa"/>
          </w:tcPr>
          <w:p w14:paraId="6F4217DF" w14:textId="77777777" w:rsidR="00996C83" w:rsidRPr="00C150D7" w:rsidRDefault="00996C83" w:rsidP="00176B76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50D7">
              <w:rPr>
                <w:rFonts w:ascii="Times New Roman" w:hAnsi="Times New Roman"/>
                <w:sz w:val="24"/>
                <w:szCs w:val="24"/>
              </w:rPr>
              <w:t>Фактуальная</w:t>
            </w:r>
            <w:proofErr w:type="spellEnd"/>
            <w:r w:rsidRPr="00C150D7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C150D7">
              <w:rPr>
                <w:rFonts w:ascii="Times New Roman" w:hAnsi="Times New Roman"/>
                <w:sz w:val="24"/>
                <w:szCs w:val="24"/>
              </w:rPr>
              <w:t>подтекстная</w:t>
            </w:r>
            <w:proofErr w:type="spellEnd"/>
            <w:r w:rsidRPr="00C150D7">
              <w:rPr>
                <w:rFonts w:ascii="Times New Roman" w:hAnsi="Times New Roman"/>
                <w:sz w:val="24"/>
                <w:szCs w:val="24"/>
              </w:rPr>
              <w:t xml:space="preserve"> информация в текстах художественного стиля речи.</w:t>
            </w:r>
          </w:p>
          <w:p w14:paraId="559ACA69" w14:textId="77777777" w:rsidR="00996C83" w:rsidRPr="00C150D7" w:rsidRDefault="00996C83" w:rsidP="00176B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/>
                <w:sz w:val="24"/>
                <w:szCs w:val="24"/>
              </w:rPr>
              <w:t xml:space="preserve"> Сильные позиции в художественных текстах. Притча. Орфографический</w:t>
            </w:r>
            <w:r w:rsidRPr="00C150D7">
              <w:rPr>
                <w:rFonts w:ascii="Times New Roman" w:hAnsi="Times New Roman"/>
                <w:sz w:val="24"/>
                <w:szCs w:val="24"/>
              </w:rPr>
              <w:tab/>
              <w:t>пунктуационный практикум</w:t>
            </w:r>
          </w:p>
        </w:tc>
        <w:tc>
          <w:tcPr>
            <w:tcW w:w="992" w:type="dxa"/>
          </w:tcPr>
          <w:p w14:paraId="2E53F67D" w14:textId="77777777" w:rsidR="00996C83" w:rsidRPr="00C150D7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50D7">
              <w:rPr>
                <w:rFonts w:ascii="Times New Roman" w:eastAsia="Times New Roman" w:hAnsi="Times New Roman"/>
                <w:sz w:val="24"/>
                <w:szCs w:val="24"/>
              </w:rPr>
              <w:t>§ 18</w:t>
            </w:r>
          </w:p>
        </w:tc>
        <w:tc>
          <w:tcPr>
            <w:tcW w:w="709" w:type="dxa"/>
          </w:tcPr>
          <w:p w14:paraId="6623D2CE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6C83" w:rsidRPr="00C150D7" w14:paraId="2B59D219" w14:textId="77777777" w:rsidTr="00176B76">
        <w:trPr>
          <w:gridAfter w:val="2"/>
          <w:wAfter w:w="2199" w:type="dxa"/>
        </w:trPr>
        <w:tc>
          <w:tcPr>
            <w:tcW w:w="567" w:type="dxa"/>
          </w:tcPr>
          <w:p w14:paraId="4A4BAF77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97540D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14:paraId="4C805F2C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3CFFCC3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20C69E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1134" w:type="dxa"/>
          </w:tcPr>
          <w:p w14:paraId="3D7065F4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</w:tcPr>
          <w:p w14:paraId="1C041138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eastAsia="Times New Roman" w:hAnsi="Times New Roman"/>
                <w:sz w:val="24"/>
                <w:szCs w:val="24"/>
              </w:rPr>
              <w:t>Проверочная работа( представление проектов, результатов исследовательских работ)</w:t>
            </w:r>
          </w:p>
        </w:tc>
        <w:tc>
          <w:tcPr>
            <w:tcW w:w="7516" w:type="dxa"/>
          </w:tcPr>
          <w:p w14:paraId="63154112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Защита проектных работ Ключевые</w:t>
            </w: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ab/>
              <w:t>слова</w:t>
            </w: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ab/>
              <w:t>раздела.</w:t>
            </w:r>
          </w:p>
          <w:p w14:paraId="416E446D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Обобщение материала. Представление</w:t>
            </w: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ab/>
              <w:t>проектов,</w:t>
            </w:r>
          </w:p>
          <w:p w14:paraId="3E43F139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ab/>
              <w:t>исследовательской работы</w:t>
            </w: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2" w:type="dxa"/>
          </w:tcPr>
          <w:p w14:paraId="4F89F990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12-18</w:t>
            </w:r>
          </w:p>
        </w:tc>
        <w:tc>
          <w:tcPr>
            <w:tcW w:w="709" w:type="dxa"/>
          </w:tcPr>
          <w:p w14:paraId="7B37EBB1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0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6C83" w:rsidRPr="00C150D7" w14:paraId="54B64C49" w14:textId="77777777" w:rsidTr="00176B76">
        <w:trPr>
          <w:gridAfter w:val="2"/>
          <w:wAfter w:w="2199" w:type="dxa"/>
        </w:trPr>
        <w:tc>
          <w:tcPr>
            <w:tcW w:w="567" w:type="dxa"/>
          </w:tcPr>
          <w:p w14:paraId="2FDDD908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701" w:type="dxa"/>
          </w:tcPr>
          <w:p w14:paraId="6CDBDA7A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24.05 </w:t>
            </w:r>
          </w:p>
        </w:tc>
        <w:tc>
          <w:tcPr>
            <w:tcW w:w="1134" w:type="dxa"/>
          </w:tcPr>
          <w:p w14:paraId="49595A9A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</w:tcPr>
          <w:p w14:paraId="03F5AF86" w14:textId="77777777" w:rsidR="00996C83" w:rsidRPr="00C150D7" w:rsidRDefault="00996C83" w:rsidP="00176B7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резерв</w:t>
            </w:r>
          </w:p>
        </w:tc>
        <w:tc>
          <w:tcPr>
            <w:tcW w:w="7516" w:type="dxa"/>
          </w:tcPr>
          <w:p w14:paraId="035B5889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26043BA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2132D1C" w14:textId="77777777" w:rsidR="00996C83" w:rsidRPr="00C150D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996070" w14:textId="77777777" w:rsidR="00996C83" w:rsidRDefault="00996C83" w:rsidP="00996C83">
      <w:pPr>
        <w:rPr>
          <w:rFonts w:ascii="Times New Roman" w:hAnsi="Times New Roman" w:cs="Times New Roman"/>
          <w:sz w:val="24"/>
          <w:szCs w:val="24"/>
        </w:rPr>
      </w:pPr>
    </w:p>
    <w:p w14:paraId="50911F67" w14:textId="77777777" w:rsidR="009A63F8" w:rsidRDefault="009A63F8" w:rsidP="00371D00">
      <w:pPr>
        <w:spacing w:after="0" w:line="0" w:lineRule="atLeast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30017AE3" w14:textId="77777777" w:rsidR="009A63F8" w:rsidRDefault="009A63F8" w:rsidP="00371D00">
      <w:pPr>
        <w:spacing w:after="0" w:line="0" w:lineRule="atLeast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3EC6AC94" w14:textId="77777777" w:rsidR="009A63F8" w:rsidRDefault="009A63F8" w:rsidP="00371D00">
      <w:pPr>
        <w:spacing w:after="0" w:line="0" w:lineRule="atLeast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74393A58" w14:textId="77777777" w:rsidR="00996C83" w:rsidRPr="00824BC6" w:rsidRDefault="00996C83" w:rsidP="00996C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ЯЗЫК    </w:t>
      </w:r>
      <w:r w:rsidRPr="00824BC6">
        <w:rPr>
          <w:rFonts w:ascii="Times New Roman" w:hAnsi="Times New Roman" w:cs="Times New Roman"/>
          <w:sz w:val="24"/>
          <w:szCs w:val="24"/>
        </w:rPr>
        <w:t>8</w:t>
      </w:r>
      <w:proofErr w:type="gramStart"/>
      <w:r w:rsidRPr="00824BC6">
        <w:rPr>
          <w:rFonts w:ascii="Times New Roman" w:hAnsi="Times New Roman" w:cs="Times New Roman"/>
          <w:sz w:val="24"/>
          <w:szCs w:val="24"/>
        </w:rPr>
        <w:t>кл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4 ч.  1 час в неделю 2023-24 учебный год</w:t>
      </w:r>
    </w:p>
    <w:tbl>
      <w:tblPr>
        <w:tblStyle w:val="a5"/>
        <w:tblW w:w="1746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7"/>
        <w:gridCol w:w="7"/>
        <w:gridCol w:w="1695"/>
        <w:gridCol w:w="1277"/>
        <w:gridCol w:w="3260"/>
        <w:gridCol w:w="8078"/>
        <w:gridCol w:w="853"/>
        <w:gridCol w:w="567"/>
        <w:gridCol w:w="13"/>
        <w:gridCol w:w="1144"/>
      </w:tblGrid>
      <w:tr w:rsidR="00996C83" w:rsidRPr="00824BC6" w14:paraId="2A29A903" w14:textId="77777777" w:rsidTr="00176B76">
        <w:trPr>
          <w:gridAfter w:val="2"/>
          <w:wAfter w:w="1157" w:type="dxa"/>
        </w:trPr>
        <w:tc>
          <w:tcPr>
            <w:tcW w:w="567" w:type="dxa"/>
            <w:tcBorders>
              <w:right w:val="single" w:sz="4" w:space="0" w:color="auto"/>
            </w:tcBorders>
          </w:tcPr>
          <w:p w14:paraId="52802ED7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02" w:type="dxa"/>
            <w:gridSpan w:val="2"/>
            <w:tcBorders>
              <w:right w:val="single" w:sz="4" w:space="0" w:color="auto"/>
            </w:tcBorders>
          </w:tcPr>
          <w:p w14:paraId="1A91C51A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14:paraId="65432580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факту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14:paraId="5C027C09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8078" w:type="dxa"/>
            <w:tcBorders>
              <w:left w:val="single" w:sz="4" w:space="0" w:color="auto"/>
            </w:tcBorders>
          </w:tcPr>
          <w:p w14:paraId="665D4B9F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853" w:type="dxa"/>
          </w:tcPr>
          <w:p w14:paraId="242AF140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Материалы учебника</w:t>
            </w:r>
          </w:p>
        </w:tc>
        <w:tc>
          <w:tcPr>
            <w:tcW w:w="567" w:type="dxa"/>
          </w:tcPr>
          <w:p w14:paraId="1E75D99A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996C83" w:rsidRPr="00824BC6" w14:paraId="57C5974D" w14:textId="77777777" w:rsidTr="00176B76">
        <w:trPr>
          <w:gridAfter w:val="1"/>
          <w:wAfter w:w="1144" w:type="dxa"/>
        </w:trPr>
        <w:tc>
          <w:tcPr>
            <w:tcW w:w="16317" w:type="dxa"/>
            <w:gridSpan w:val="9"/>
          </w:tcPr>
          <w:p w14:paraId="1B45972F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 w:cs="Times New Roman"/>
                <w:b/>
                <w:sz w:val="24"/>
                <w:szCs w:val="24"/>
              </w:rPr>
              <w:t>1 часть ЯЗЫК  И  КУЛЬТУРА</w:t>
            </w:r>
          </w:p>
        </w:tc>
      </w:tr>
      <w:tr w:rsidR="00996C83" w:rsidRPr="00824BC6" w14:paraId="51293AF2" w14:textId="77777777" w:rsidTr="00176B76">
        <w:trPr>
          <w:gridAfter w:val="2"/>
          <w:wAfter w:w="1157" w:type="dxa"/>
        </w:trPr>
        <w:tc>
          <w:tcPr>
            <w:tcW w:w="574" w:type="dxa"/>
            <w:gridSpan w:val="2"/>
          </w:tcPr>
          <w:p w14:paraId="524A4BC6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0749CCDD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.9 сентябрь</w:t>
            </w:r>
          </w:p>
        </w:tc>
        <w:tc>
          <w:tcPr>
            <w:tcW w:w="1277" w:type="dxa"/>
          </w:tcPr>
          <w:p w14:paraId="3544FD46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2B528BE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1. Исконно русская лексика и ее особенности.</w:t>
            </w:r>
          </w:p>
        </w:tc>
        <w:tc>
          <w:tcPr>
            <w:tcW w:w="8078" w:type="dxa"/>
          </w:tcPr>
          <w:p w14:paraId="6AE8D158" w14:textId="77777777" w:rsidR="00996C83" w:rsidRPr="00824BC6" w:rsidRDefault="00996C83" w:rsidP="00176B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Исконно русская лексика: слова общеиндоевропейского фонда, слова праславянского (общеславянского) языка, древнерусские (</w:t>
            </w:r>
            <w:proofErr w:type="spellStart"/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общевосточнославянские</w:t>
            </w:r>
            <w:proofErr w:type="spellEnd"/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) слова, собственно русские слова.</w:t>
            </w:r>
          </w:p>
          <w:p w14:paraId="00B41263" w14:textId="77777777" w:rsidR="00996C83" w:rsidRPr="00824BC6" w:rsidRDefault="00996C83" w:rsidP="00176B76">
            <w:pPr>
              <w:ind w:firstLine="709"/>
            </w:pP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Собственно</w:t>
            </w:r>
            <w:proofErr w:type="gramEnd"/>
            <w:r w:rsidRPr="00824BC6">
              <w:rPr>
                <w:rFonts w:ascii="Times New Roman" w:hAnsi="Times New Roman" w:cs="Times New Roman"/>
                <w:sz w:val="24"/>
                <w:szCs w:val="24"/>
              </w:rPr>
              <w:t xml:space="preserve"> русские слова как база и основной источник развития лексики русского литературного языка.</w:t>
            </w:r>
          </w:p>
          <w:p w14:paraId="1732055B" w14:textId="77777777" w:rsidR="00996C83" w:rsidRPr="00824BC6" w:rsidRDefault="00996C83" w:rsidP="00176B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Орфографический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  <w:t>и пунктуационный практикум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53" w:type="dxa"/>
          </w:tcPr>
          <w:p w14:paraId="75044009" w14:textId="77777777" w:rsidR="00996C83" w:rsidRPr="00824BC6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4BC6">
              <w:rPr>
                <w:rFonts w:ascii="Times New Roman" w:eastAsia="Times New Roman" w:hAnsi="Times New Roman"/>
                <w:sz w:val="24"/>
                <w:szCs w:val="24"/>
              </w:rPr>
              <w:t>§ 1</w:t>
            </w:r>
          </w:p>
        </w:tc>
        <w:tc>
          <w:tcPr>
            <w:tcW w:w="567" w:type="dxa"/>
          </w:tcPr>
          <w:p w14:paraId="3F1985A7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6C83" w:rsidRPr="00824BC6" w14:paraId="2A0DA786" w14:textId="77777777" w:rsidTr="00176B76">
        <w:trPr>
          <w:gridAfter w:val="2"/>
          <w:wAfter w:w="1157" w:type="dxa"/>
        </w:trPr>
        <w:tc>
          <w:tcPr>
            <w:tcW w:w="574" w:type="dxa"/>
            <w:gridSpan w:val="2"/>
          </w:tcPr>
          <w:p w14:paraId="35C7499B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395F842B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95" w:type="dxa"/>
          </w:tcPr>
          <w:p w14:paraId="205E3CB1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</w:p>
          <w:p w14:paraId="5A4B0853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277" w:type="dxa"/>
          </w:tcPr>
          <w:p w14:paraId="0B8B3092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5D31166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2. Старославянизмы и их роль в развитии русского литературного языка.</w:t>
            </w:r>
          </w:p>
        </w:tc>
        <w:tc>
          <w:tcPr>
            <w:tcW w:w="8078" w:type="dxa"/>
          </w:tcPr>
          <w:p w14:paraId="3D4F7762" w14:textId="77777777" w:rsidR="00996C83" w:rsidRPr="00824BC6" w:rsidRDefault="00996C83" w:rsidP="00176B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 xml:space="preserve">Роль старославянизмов в развитии русского литературного языка и их приметы. </w:t>
            </w:r>
          </w:p>
          <w:p w14:paraId="2CA3B1DC" w14:textId="77777777" w:rsidR="00996C83" w:rsidRPr="00824BC6" w:rsidRDefault="00996C83" w:rsidP="00176B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 xml:space="preserve">Стилистические нейтральные, книжные, устаревшие </w:t>
            </w:r>
            <w:proofErr w:type="spellStart"/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старославянизмы.Орфографический</w:t>
            </w:r>
            <w:proofErr w:type="spellEnd"/>
            <w:r w:rsidRPr="00824BC6">
              <w:rPr>
                <w:rFonts w:ascii="Times New Roman" w:hAnsi="Times New Roman" w:cs="Times New Roman"/>
                <w:sz w:val="24"/>
                <w:szCs w:val="24"/>
              </w:rPr>
              <w:t xml:space="preserve"> и пунктуационный практикум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53" w:type="dxa"/>
          </w:tcPr>
          <w:p w14:paraId="1EEB14CC" w14:textId="77777777" w:rsidR="00996C83" w:rsidRPr="00824BC6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4BC6">
              <w:rPr>
                <w:rFonts w:ascii="Times New Roman" w:eastAsia="Times New Roman" w:hAnsi="Times New Roman"/>
                <w:sz w:val="24"/>
                <w:szCs w:val="24"/>
              </w:rPr>
              <w:t>§ 2</w:t>
            </w:r>
          </w:p>
        </w:tc>
        <w:tc>
          <w:tcPr>
            <w:tcW w:w="567" w:type="dxa"/>
          </w:tcPr>
          <w:p w14:paraId="3B89A1B6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6C83" w:rsidRPr="00824BC6" w14:paraId="0F4C0F57" w14:textId="77777777" w:rsidTr="00176B76">
        <w:trPr>
          <w:gridAfter w:val="2"/>
          <w:wAfter w:w="1157" w:type="dxa"/>
        </w:trPr>
        <w:tc>
          <w:tcPr>
            <w:tcW w:w="574" w:type="dxa"/>
            <w:gridSpan w:val="2"/>
          </w:tcPr>
          <w:p w14:paraId="68E08270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695" w:type="dxa"/>
          </w:tcPr>
          <w:p w14:paraId="07F8FCD3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277" w:type="dxa"/>
          </w:tcPr>
          <w:p w14:paraId="7607E0F9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74EA4BF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3. Иноязычные слова  в разговорной речи, дисплейных текстов, современной публицистике.</w:t>
            </w:r>
          </w:p>
        </w:tc>
        <w:tc>
          <w:tcPr>
            <w:tcW w:w="8078" w:type="dxa"/>
          </w:tcPr>
          <w:p w14:paraId="0F1309A2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 xml:space="preserve">          Иноязычная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  <w:t>лексика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  <w:t>в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  <w:t>русском языке.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Характеристика </w:t>
            </w:r>
            <w:proofErr w:type="gramStart"/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заимствованных  слов</w:t>
            </w:r>
            <w:proofErr w:type="gramEnd"/>
            <w:r w:rsidRPr="00824BC6">
              <w:rPr>
                <w:rFonts w:ascii="Times New Roman" w:hAnsi="Times New Roman" w:cs="Times New Roman"/>
                <w:sz w:val="24"/>
                <w:szCs w:val="24"/>
              </w:rPr>
              <w:t xml:space="preserve">  по  языку-источнику   (из   славянских   и неславянских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  <w:t>языков),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  <w:t>времени вхождения   (самые   древние   и более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  <w:t>поздние;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  <w:t>в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  <w:t>рамках  с изученного ,использованием словарей),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  <w:t>сфере функционирования.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686541F3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 xml:space="preserve">         Иноязычная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  <w:t>лексика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  <w:t>в разговорной речи, в дисплейных текстах, современной публицистике. Орфографический и пунктуационный практикум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53" w:type="dxa"/>
          </w:tcPr>
          <w:p w14:paraId="0F9FE6AA" w14:textId="77777777" w:rsidR="00996C83" w:rsidRPr="00824BC6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4BC6">
              <w:rPr>
                <w:rFonts w:ascii="Times New Roman" w:eastAsia="Times New Roman" w:hAnsi="Times New Roman"/>
                <w:sz w:val="24"/>
                <w:szCs w:val="24"/>
              </w:rPr>
              <w:t>§ 3</w:t>
            </w:r>
          </w:p>
        </w:tc>
        <w:tc>
          <w:tcPr>
            <w:tcW w:w="567" w:type="dxa"/>
          </w:tcPr>
          <w:p w14:paraId="0460C401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6C83" w:rsidRPr="00824BC6" w14:paraId="4A0E474E" w14:textId="77777777" w:rsidTr="00176B76">
        <w:trPr>
          <w:gridAfter w:val="2"/>
          <w:wAfter w:w="1157" w:type="dxa"/>
        </w:trPr>
        <w:tc>
          <w:tcPr>
            <w:tcW w:w="574" w:type="dxa"/>
            <w:gridSpan w:val="2"/>
          </w:tcPr>
          <w:p w14:paraId="73F54030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22AC6B7F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95" w:type="dxa"/>
          </w:tcPr>
          <w:p w14:paraId="4BA4BCEE" w14:textId="77777777" w:rsidR="00996C83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 октября</w:t>
            </w:r>
          </w:p>
          <w:p w14:paraId="09F0CF7B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277" w:type="dxa"/>
          </w:tcPr>
          <w:p w14:paraId="76544D10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1B1D6589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4. Речевой этикет в русской культуре и его основные особенности</w:t>
            </w:r>
          </w:p>
        </w:tc>
        <w:tc>
          <w:tcPr>
            <w:tcW w:w="8078" w:type="dxa"/>
          </w:tcPr>
          <w:p w14:paraId="51CD0306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 xml:space="preserve">Речевой этикет. Благопожелание как ключевая идея речевого этикета. Речевой этикет и вежливость. </w:t>
            </w:r>
          </w:p>
          <w:p w14:paraId="40F9D73E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 xml:space="preserve">           «Ты» и «ВЫ» в русском речевом этикете и в западноевропейском, американском речевых этикетах Орфографический и пунктуационный практикум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53" w:type="dxa"/>
          </w:tcPr>
          <w:p w14:paraId="4BC34C1A" w14:textId="77777777" w:rsidR="00996C83" w:rsidRPr="00824BC6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4BC6">
              <w:rPr>
                <w:rFonts w:ascii="Times New Roman" w:eastAsia="Times New Roman" w:hAnsi="Times New Roman"/>
                <w:sz w:val="24"/>
                <w:szCs w:val="24"/>
              </w:rPr>
              <w:t>§ 4</w:t>
            </w:r>
          </w:p>
        </w:tc>
        <w:tc>
          <w:tcPr>
            <w:tcW w:w="567" w:type="dxa"/>
          </w:tcPr>
          <w:p w14:paraId="1E4B4E79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6C83" w:rsidRPr="00824BC6" w14:paraId="4DFB173B" w14:textId="77777777" w:rsidTr="00176B76">
        <w:trPr>
          <w:gridAfter w:val="2"/>
          <w:wAfter w:w="1157" w:type="dxa"/>
        </w:trPr>
        <w:tc>
          <w:tcPr>
            <w:tcW w:w="574" w:type="dxa"/>
            <w:gridSpan w:val="2"/>
          </w:tcPr>
          <w:p w14:paraId="20D262E4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4228795A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95" w:type="dxa"/>
          </w:tcPr>
          <w:p w14:paraId="25C45833" w14:textId="77777777" w:rsidR="00996C83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  <w:p w14:paraId="78786295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277" w:type="dxa"/>
          </w:tcPr>
          <w:p w14:paraId="3D6AE7F6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951AFB1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5. Русский человек в обращении к другим.</w:t>
            </w:r>
          </w:p>
        </w:tc>
        <w:tc>
          <w:tcPr>
            <w:tcW w:w="8078" w:type="dxa"/>
          </w:tcPr>
          <w:p w14:paraId="5DCE05A5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 xml:space="preserve">Называние другого и себя, обращение к знакомому и незнакомому </w:t>
            </w:r>
          </w:p>
          <w:p w14:paraId="43BB7DCE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Специфика приветствий, традиционная тематика бесед у русских и других народов.</w:t>
            </w:r>
          </w:p>
        </w:tc>
        <w:tc>
          <w:tcPr>
            <w:tcW w:w="853" w:type="dxa"/>
          </w:tcPr>
          <w:p w14:paraId="0AD63323" w14:textId="77777777" w:rsidR="00996C83" w:rsidRPr="00824BC6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4BC6">
              <w:rPr>
                <w:rFonts w:ascii="Times New Roman" w:eastAsia="Times New Roman" w:hAnsi="Times New Roman"/>
                <w:sz w:val="24"/>
                <w:szCs w:val="24"/>
              </w:rPr>
              <w:t>§ 5</w:t>
            </w:r>
          </w:p>
        </w:tc>
        <w:tc>
          <w:tcPr>
            <w:tcW w:w="567" w:type="dxa"/>
          </w:tcPr>
          <w:p w14:paraId="56747D63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6C83" w:rsidRPr="00824BC6" w14:paraId="392C3E43" w14:textId="77777777" w:rsidTr="00176B76">
        <w:trPr>
          <w:gridAfter w:val="2"/>
          <w:wAfter w:w="1157" w:type="dxa"/>
        </w:trPr>
        <w:tc>
          <w:tcPr>
            <w:tcW w:w="574" w:type="dxa"/>
            <w:gridSpan w:val="2"/>
          </w:tcPr>
          <w:p w14:paraId="34B70B3A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95" w:type="dxa"/>
          </w:tcPr>
          <w:p w14:paraId="6D366CE9" w14:textId="77777777" w:rsidR="00996C83" w:rsidRPr="00824BC6" w:rsidRDefault="00996C83" w:rsidP="00176B7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10.11 ноября</w:t>
            </w:r>
          </w:p>
        </w:tc>
        <w:tc>
          <w:tcPr>
            <w:tcW w:w="1277" w:type="dxa"/>
          </w:tcPr>
          <w:p w14:paraId="5BFD135D" w14:textId="77777777" w:rsidR="00996C83" w:rsidRPr="00824BC6" w:rsidRDefault="00996C83" w:rsidP="00176B7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16DCC635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eastAsia="Times New Roman" w:hAnsi="Times New Roman"/>
                <w:sz w:val="24"/>
                <w:szCs w:val="24"/>
              </w:rPr>
              <w:t>Проверочная работа( представление проектов, результатов исследовательских работ)</w:t>
            </w:r>
          </w:p>
        </w:tc>
        <w:tc>
          <w:tcPr>
            <w:tcW w:w="8078" w:type="dxa"/>
          </w:tcPr>
          <w:p w14:paraId="2EAC968D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Ключевые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  <w:t>слова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  <w:t>раздела.  Обобщение материала. Представление проектов, результатов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  <w:t>исследовательской</w:t>
            </w:r>
          </w:p>
          <w:p w14:paraId="2E187B03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Защита проектных работ </w:t>
            </w:r>
          </w:p>
        </w:tc>
        <w:tc>
          <w:tcPr>
            <w:tcW w:w="853" w:type="dxa"/>
          </w:tcPr>
          <w:p w14:paraId="7C33E91E" w14:textId="77777777" w:rsidR="00996C83" w:rsidRPr="00824BC6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4BC6">
              <w:rPr>
                <w:rFonts w:ascii="Times New Roman" w:eastAsia="Times New Roman" w:hAnsi="Times New Roman"/>
                <w:sz w:val="24"/>
                <w:szCs w:val="24"/>
              </w:rPr>
              <w:t>§ 1-5</w:t>
            </w:r>
          </w:p>
        </w:tc>
        <w:tc>
          <w:tcPr>
            <w:tcW w:w="567" w:type="dxa"/>
          </w:tcPr>
          <w:p w14:paraId="6E832B97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6C83" w:rsidRPr="00824BC6" w14:paraId="25921912" w14:textId="77777777" w:rsidTr="00176B76">
        <w:tc>
          <w:tcPr>
            <w:tcW w:w="16317" w:type="dxa"/>
            <w:gridSpan w:val="9"/>
          </w:tcPr>
          <w:p w14:paraId="715D544C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 часть КУЛЬТУРА РЕЧИ</w:t>
            </w:r>
          </w:p>
        </w:tc>
        <w:tc>
          <w:tcPr>
            <w:tcW w:w="1144" w:type="dxa"/>
            <w:tcBorders>
              <w:top w:val="nil"/>
            </w:tcBorders>
          </w:tcPr>
          <w:p w14:paraId="2477DE26" w14:textId="77777777" w:rsidR="00996C83" w:rsidRPr="00824BC6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6C83" w:rsidRPr="00824BC6" w14:paraId="20599DEA" w14:textId="77777777" w:rsidTr="00176B76">
        <w:trPr>
          <w:gridAfter w:val="2"/>
          <w:wAfter w:w="1157" w:type="dxa"/>
        </w:trPr>
        <w:tc>
          <w:tcPr>
            <w:tcW w:w="574" w:type="dxa"/>
            <w:gridSpan w:val="2"/>
          </w:tcPr>
          <w:p w14:paraId="70D88308" w14:textId="77777777" w:rsidR="00996C83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14:paraId="3D27AC4A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95" w:type="dxa"/>
          </w:tcPr>
          <w:p w14:paraId="36095964" w14:textId="77777777" w:rsidR="00996C83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  <w:p w14:paraId="1FB7283F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277" w:type="dxa"/>
          </w:tcPr>
          <w:p w14:paraId="508FC756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6DF0EE7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6. Типичные орфографические и акцентологические ошибки в современной речи.</w:t>
            </w:r>
          </w:p>
        </w:tc>
        <w:tc>
          <w:tcPr>
            <w:tcW w:w="8078" w:type="dxa"/>
          </w:tcPr>
          <w:p w14:paraId="264B7389" w14:textId="77777777" w:rsidR="00996C83" w:rsidRPr="00824BC6" w:rsidRDefault="00996C83" w:rsidP="00176B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Произношение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  <w:t>гласных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  <w:t>[э],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  <w:t>[о]после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  <w:t>мягких согласных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ишипящих</w:t>
            </w:r>
            <w:proofErr w:type="spellEnd"/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  <w:t>безударный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  <w:t>[о]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 словах </w:t>
            </w:r>
            <w:proofErr w:type="spellStart"/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иностранногопроисхождения</w:t>
            </w:r>
            <w:proofErr w:type="spellEnd"/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произношение </w:t>
            </w:r>
            <w:proofErr w:type="gramStart"/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парных  по</w:t>
            </w:r>
            <w:proofErr w:type="gramEnd"/>
            <w:r w:rsidRPr="00824BC6">
              <w:rPr>
                <w:rFonts w:ascii="Times New Roman" w:hAnsi="Times New Roman" w:cs="Times New Roman"/>
                <w:sz w:val="24"/>
                <w:szCs w:val="24"/>
              </w:rPr>
              <w:t xml:space="preserve">  твёрдости-</w:t>
            </w:r>
            <w:proofErr w:type="spellStart"/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мягкостисогласных</w:t>
            </w:r>
            <w:proofErr w:type="spellEnd"/>
            <w:r w:rsidRPr="00824BC6">
              <w:rPr>
                <w:rFonts w:ascii="Times New Roman" w:hAnsi="Times New Roman" w:cs="Times New Roman"/>
                <w:sz w:val="24"/>
                <w:szCs w:val="24"/>
              </w:rPr>
              <w:t xml:space="preserve">  перед  [э]  в  словах иностранного </w:t>
            </w:r>
            <w:proofErr w:type="spellStart"/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происхождения.Типичные</w:t>
            </w:r>
            <w:proofErr w:type="spellEnd"/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  <w:t>орфоэпические ошибки в современной речи</w:t>
            </w:r>
          </w:p>
          <w:p w14:paraId="379C0A6A" w14:textId="77777777" w:rsidR="00996C83" w:rsidRPr="00824BC6" w:rsidRDefault="00996C83" w:rsidP="00176B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Произношение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  <w:t>безударного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[а] </w:t>
            </w:r>
            <w:proofErr w:type="gramStart"/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после  ж</w:t>
            </w:r>
            <w:proofErr w:type="gramEnd"/>
            <w:r w:rsidRPr="00824BC6">
              <w:rPr>
                <w:rFonts w:ascii="Times New Roman" w:hAnsi="Times New Roman" w:cs="Times New Roman"/>
                <w:sz w:val="24"/>
                <w:szCs w:val="24"/>
              </w:rPr>
              <w:t xml:space="preserve">  и  ш;  произношение сочетаний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чн</w:t>
            </w:r>
            <w:proofErr w:type="spellEnd"/>
            <w:r w:rsidRPr="00824BC6">
              <w:rPr>
                <w:rFonts w:ascii="Times New Roman" w:hAnsi="Times New Roman" w:cs="Times New Roman"/>
                <w:sz w:val="24"/>
                <w:szCs w:val="24"/>
              </w:rPr>
              <w:t xml:space="preserve">  и </w:t>
            </w:r>
            <w:proofErr w:type="spellStart"/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; произношение женских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  <w:t>отчеств на -</w:t>
            </w:r>
            <w:proofErr w:type="spellStart"/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ична</w:t>
            </w:r>
            <w:proofErr w:type="spellEnd"/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инична</w:t>
            </w:r>
            <w:proofErr w:type="spellEnd"/>
            <w:r w:rsidRPr="00824BC6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произношениетвёрдого</w:t>
            </w:r>
            <w:proofErr w:type="spellEnd"/>
            <w:r w:rsidRPr="00824BC6">
              <w:rPr>
                <w:rFonts w:ascii="Times New Roman" w:hAnsi="Times New Roman" w:cs="Times New Roman"/>
                <w:sz w:val="24"/>
                <w:szCs w:val="24"/>
              </w:rPr>
              <w:t xml:space="preserve"> [н] перед мягкими [ф'] и[в'];  произношение  мягкого  [н̕]перед    ч    </w:t>
            </w:r>
            <w:proofErr w:type="spellStart"/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ищ</w:t>
            </w:r>
            <w:proofErr w:type="spellEnd"/>
            <w:r w:rsidRPr="00824BC6">
              <w:rPr>
                <w:rFonts w:ascii="Times New Roman" w:hAnsi="Times New Roman" w:cs="Times New Roman"/>
                <w:sz w:val="24"/>
                <w:szCs w:val="24"/>
              </w:rPr>
              <w:t xml:space="preserve">.         </w:t>
            </w:r>
          </w:p>
          <w:p w14:paraId="78484E75" w14:textId="77777777" w:rsidR="00996C83" w:rsidRPr="00824BC6" w:rsidRDefault="00996C83" w:rsidP="00176B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Типичные орфоэпические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ошибки 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  <w:t>в современной речи. Типичные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  <w:t>акцентологические ошибки в современной речи.</w:t>
            </w:r>
          </w:p>
          <w:p w14:paraId="08F6E96D" w14:textId="77777777" w:rsidR="00996C83" w:rsidRPr="00824BC6" w:rsidRDefault="00996C83" w:rsidP="00176B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Орфографический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  <w:t>и  пунктуационный практикум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53" w:type="dxa"/>
          </w:tcPr>
          <w:p w14:paraId="0365A516" w14:textId="77777777" w:rsidR="00996C83" w:rsidRPr="00824BC6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4BC6">
              <w:rPr>
                <w:rFonts w:ascii="Times New Roman" w:eastAsia="Times New Roman" w:hAnsi="Times New Roman"/>
                <w:sz w:val="24"/>
                <w:szCs w:val="24"/>
              </w:rPr>
              <w:t>§ 6</w:t>
            </w:r>
          </w:p>
        </w:tc>
        <w:tc>
          <w:tcPr>
            <w:tcW w:w="567" w:type="dxa"/>
          </w:tcPr>
          <w:p w14:paraId="6D7AF017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6C83" w:rsidRPr="00824BC6" w14:paraId="4B7F3DEF" w14:textId="77777777" w:rsidTr="00176B76">
        <w:trPr>
          <w:gridAfter w:val="2"/>
          <w:wAfter w:w="1157" w:type="dxa"/>
          <w:trHeight w:val="1920"/>
        </w:trPr>
        <w:tc>
          <w:tcPr>
            <w:tcW w:w="574" w:type="dxa"/>
            <w:gridSpan w:val="2"/>
          </w:tcPr>
          <w:p w14:paraId="290BE1B7" w14:textId="77777777" w:rsidR="00996C83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  <w:p w14:paraId="47DEFCCD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5" w:type="dxa"/>
          </w:tcPr>
          <w:p w14:paraId="50951DB6" w14:textId="77777777" w:rsidR="00996C83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 декабря</w:t>
            </w:r>
          </w:p>
          <w:p w14:paraId="03A1B5C6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1277" w:type="dxa"/>
          </w:tcPr>
          <w:p w14:paraId="6DC71A8F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0A52D18B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7. Нормы употребления терминов</w:t>
            </w:r>
          </w:p>
        </w:tc>
        <w:tc>
          <w:tcPr>
            <w:tcW w:w="8078" w:type="dxa"/>
          </w:tcPr>
          <w:p w14:paraId="263D830F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Терминология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и  точность</w:t>
            </w:r>
            <w:proofErr w:type="gramEnd"/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речи.Нормы</w:t>
            </w:r>
            <w:proofErr w:type="spellEnd"/>
            <w:r w:rsidRPr="00824BC6">
              <w:rPr>
                <w:rFonts w:ascii="Times New Roman" w:hAnsi="Times New Roman" w:cs="Times New Roman"/>
                <w:sz w:val="24"/>
                <w:szCs w:val="24"/>
              </w:rPr>
              <w:t xml:space="preserve"> употребления терминов в</w:t>
            </w:r>
          </w:p>
          <w:p w14:paraId="20D9ADD1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научном стиле речи.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59EDFCD2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Особенности  употребления</w:t>
            </w:r>
            <w:proofErr w:type="gramEnd"/>
            <w:r w:rsidRPr="00824BC6">
              <w:rPr>
                <w:rFonts w:ascii="Times New Roman" w:hAnsi="Times New Roman" w:cs="Times New Roman"/>
                <w:sz w:val="24"/>
                <w:szCs w:val="24"/>
              </w:rPr>
              <w:t xml:space="preserve"> терминов в </w:t>
            </w:r>
            <w:proofErr w:type="spellStart"/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публицистике,художественной</w:t>
            </w:r>
            <w:proofErr w:type="spellEnd"/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литературе,разговорнойречи</w:t>
            </w:r>
            <w:proofErr w:type="spellEnd"/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  <w:t>Типичные и речевые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  <w:t>ошибки</w:t>
            </w:r>
            <w:proofErr w:type="gramStart"/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‚  связанные</w:t>
            </w:r>
            <w:proofErr w:type="gramEnd"/>
            <w:r w:rsidRPr="00824BC6">
              <w:rPr>
                <w:rFonts w:ascii="Times New Roman" w:hAnsi="Times New Roman" w:cs="Times New Roman"/>
                <w:sz w:val="24"/>
                <w:szCs w:val="24"/>
              </w:rPr>
              <w:t xml:space="preserve">  с употреблением терминов. Точность </w:t>
            </w:r>
            <w:proofErr w:type="spellStart"/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словоупотреблениязаимствованных</w:t>
            </w:r>
            <w:proofErr w:type="spellEnd"/>
            <w:r w:rsidRPr="00824BC6">
              <w:rPr>
                <w:rFonts w:ascii="Times New Roman" w:hAnsi="Times New Roman" w:cs="Times New Roman"/>
                <w:sz w:val="24"/>
                <w:szCs w:val="24"/>
              </w:rPr>
              <w:t xml:space="preserve"> слов. </w:t>
            </w:r>
            <w:proofErr w:type="spellStart"/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Типичныеошибки</w:t>
            </w:r>
            <w:proofErr w:type="spellEnd"/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. Орфографический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и  пунктуационный</w:t>
            </w:r>
            <w:proofErr w:type="gramEnd"/>
            <w:r w:rsidRPr="00824BC6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практикум.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53" w:type="dxa"/>
          </w:tcPr>
          <w:p w14:paraId="1A08F296" w14:textId="77777777" w:rsidR="00996C83" w:rsidRPr="00824BC6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4BC6">
              <w:rPr>
                <w:rFonts w:ascii="Times New Roman" w:eastAsia="Times New Roman" w:hAnsi="Times New Roman"/>
                <w:sz w:val="24"/>
                <w:szCs w:val="24"/>
              </w:rPr>
              <w:t>§ 7</w:t>
            </w:r>
          </w:p>
        </w:tc>
        <w:tc>
          <w:tcPr>
            <w:tcW w:w="567" w:type="dxa"/>
          </w:tcPr>
          <w:p w14:paraId="644F265A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6C83" w:rsidRPr="00824BC6" w14:paraId="6AF75681" w14:textId="77777777" w:rsidTr="00176B76">
        <w:trPr>
          <w:gridAfter w:val="2"/>
          <w:wAfter w:w="1157" w:type="dxa"/>
        </w:trPr>
        <w:tc>
          <w:tcPr>
            <w:tcW w:w="574" w:type="dxa"/>
            <w:gridSpan w:val="2"/>
          </w:tcPr>
          <w:p w14:paraId="6B77E199" w14:textId="77777777" w:rsidR="00996C83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14:paraId="71169A5F" w14:textId="77777777" w:rsidR="00996C83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14:paraId="0B2D2F04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695" w:type="dxa"/>
          </w:tcPr>
          <w:p w14:paraId="5F7173B5" w14:textId="77777777" w:rsidR="00996C83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  <w:p w14:paraId="1E70DCFE" w14:textId="77777777" w:rsidR="00996C83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  <w:p w14:paraId="6ADAC7E0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1277" w:type="dxa"/>
          </w:tcPr>
          <w:p w14:paraId="6632C0C7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41A7B6B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8. Трудные случаи согласования в языке.</w:t>
            </w:r>
          </w:p>
        </w:tc>
        <w:tc>
          <w:tcPr>
            <w:tcW w:w="8078" w:type="dxa"/>
          </w:tcPr>
          <w:p w14:paraId="46FD8BA4" w14:textId="77777777" w:rsidR="00996C83" w:rsidRPr="00824BC6" w:rsidRDefault="00996C83" w:rsidP="00176B7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Типичные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  <w:t>грамматические ошибки.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  <w:t>Согласование сказуемого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  <w:t>с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  <w:t>подлежащим: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а)имеющим</w:t>
            </w:r>
            <w:proofErr w:type="gramEnd"/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  <w:t>в своём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  <w:t>составе количественно-именное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  <w:t>сочетание;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  <w:t>б)выраженным существительным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  <w:t>со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  <w:t>значением лица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женскогопола</w:t>
            </w:r>
            <w:proofErr w:type="spellEnd"/>
            <w:r w:rsidRPr="00824BC6">
              <w:rPr>
                <w:rFonts w:ascii="Times New Roman" w:hAnsi="Times New Roman" w:cs="Times New Roman"/>
                <w:sz w:val="24"/>
                <w:szCs w:val="24"/>
              </w:rPr>
              <w:t xml:space="preserve"> в)выраженным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  <w:t>сочетанием числительного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24BC6">
              <w:rPr>
                <w:rFonts w:ascii="Times New Roman" w:hAnsi="Times New Roman" w:cs="Times New Roman"/>
                <w:i/>
                <w:sz w:val="24"/>
                <w:szCs w:val="24"/>
              </w:rPr>
              <w:t>несколько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 xml:space="preserve"> и существительным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07E2EF45" w14:textId="77777777" w:rsidR="00996C83" w:rsidRPr="00824BC6" w:rsidRDefault="00996C83" w:rsidP="00176B7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определения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  <w:t>в количественно-именных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сочетаниях с числительными </w:t>
            </w:r>
            <w:r w:rsidRPr="00824BC6">
              <w:rPr>
                <w:rFonts w:ascii="Times New Roman" w:hAnsi="Times New Roman" w:cs="Times New Roman"/>
                <w:i/>
                <w:sz w:val="24"/>
                <w:szCs w:val="24"/>
              </w:rPr>
              <w:t>два, три, четыре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. Нормы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  <w:t>построения словосочетаний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  <w:t>по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  <w:t>типу.</w:t>
            </w:r>
          </w:p>
          <w:p w14:paraId="2801D1A1" w14:textId="77777777" w:rsidR="00996C83" w:rsidRPr="00824BC6" w:rsidRDefault="00996C83" w:rsidP="00176B7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Варианты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  <w:t>грамматической нормы.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  <w:t>Отражение вариантов грамматической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  <w:t>нормы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всовременных</w:t>
            </w:r>
            <w:proofErr w:type="spellEnd"/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  <w:t>грамматических словарях и справочниках.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68D3E3BB" w14:textId="77777777" w:rsidR="00996C83" w:rsidRPr="00824BC6" w:rsidRDefault="00996C83" w:rsidP="00176B7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Орфографический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  <w:t>и пунктуационный практикум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53" w:type="dxa"/>
          </w:tcPr>
          <w:p w14:paraId="23D45966" w14:textId="77777777" w:rsidR="00996C83" w:rsidRPr="00824BC6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4BC6">
              <w:rPr>
                <w:rFonts w:ascii="Times New Roman" w:eastAsia="Times New Roman" w:hAnsi="Times New Roman"/>
                <w:sz w:val="24"/>
                <w:szCs w:val="24"/>
              </w:rPr>
              <w:t>§ 8</w:t>
            </w:r>
          </w:p>
        </w:tc>
        <w:tc>
          <w:tcPr>
            <w:tcW w:w="567" w:type="dxa"/>
          </w:tcPr>
          <w:p w14:paraId="24765714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96C83" w:rsidRPr="00824BC6" w14:paraId="4813FB4F" w14:textId="77777777" w:rsidTr="00176B76">
        <w:trPr>
          <w:gridAfter w:val="2"/>
          <w:wAfter w:w="1157" w:type="dxa"/>
        </w:trPr>
        <w:tc>
          <w:tcPr>
            <w:tcW w:w="574" w:type="dxa"/>
            <w:gridSpan w:val="2"/>
          </w:tcPr>
          <w:p w14:paraId="2DBE9491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14:paraId="03564257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95" w:type="dxa"/>
          </w:tcPr>
          <w:p w14:paraId="1F3BB7E8" w14:textId="77777777" w:rsidR="00996C83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 январь</w:t>
            </w:r>
          </w:p>
          <w:p w14:paraId="510B10E1" w14:textId="77777777" w:rsidR="00996C83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  <w:p w14:paraId="30935A29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1FF6A93E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54C77AE6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9. Особенности современного речевого этикета.</w:t>
            </w:r>
          </w:p>
        </w:tc>
        <w:tc>
          <w:tcPr>
            <w:tcW w:w="8078" w:type="dxa"/>
          </w:tcPr>
          <w:p w14:paraId="03C2BF6C" w14:textId="77777777" w:rsidR="00996C83" w:rsidRPr="00824BC6" w:rsidRDefault="00996C83" w:rsidP="00176B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Активные процессы в речевом этикете. Новые варианты приветствия и прощания, возникшие в СМИ; изменение обращений‚ использования собственных имен; их оценка.</w:t>
            </w:r>
          </w:p>
          <w:p w14:paraId="61363AFE" w14:textId="77777777" w:rsidR="00996C83" w:rsidRPr="00824BC6" w:rsidRDefault="00996C83" w:rsidP="00176B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 xml:space="preserve"> Речевая агрессия. Этикетные речевые тактики и приёмы в коммуникации‚ помогающие противостоять речевой агрессии. Синонимия речевых формул.</w:t>
            </w:r>
          </w:p>
        </w:tc>
        <w:tc>
          <w:tcPr>
            <w:tcW w:w="853" w:type="dxa"/>
          </w:tcPr>
          <w:p w14:paraId="78821B48" w14:textId="77777777" w:rsidR="00996C83" w:rsidRPr="00824BC6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4BC6">
              <w:rPr>
                <w:rFonts w:ascii="Times New Roman" w:eastAsia="Times New Roman" w:hAnsi="Times New Roman"/>
                <w:sz w:val="24"/>
                <w:szCs w:val="24"/>
              </w:rPr>
              <w:t>§ 9</w:t>
            </w:r>
          </w:p>
        </w:tc>
        <w:tc>
          <w:tcPr>
            <w:tcW w:w="567" w:type="dxa"/>
          </w:tcPr>
          <w:p w14:paraId="325D8069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6C83" w:rsidRPr="00824BC6" w14:paraId="2BF99CF5" w14:textId="77777777" w:rsidTr="00176B76">
        <w:trPr>
          <w:gridAfter w:val="2"/>
          <w:wAfter w:w="1157" w:type="dxa"/>
        </w:trPr>
        <w:tc>
          <w:tcPr>
            <w:tcW w:w="574" w:type="dxa"/>
            <w:gridSpan w:val="2"/>
          </w:tcPr>
          <w:p w14:paraId="419CE442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695" w:type="dxa"/>
          </w:tcPr>
          <w:p w14:paraId="3AED9AA8" w14:textId="77777777" w:rsidR="00996C83" w:rsidRPr="00824BC6" w:rsidRDefault="00996C83" w:rsidP="00176B7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26.01</w:t>
            </w:r>
          </w:p>
        </w:tc>
        <w:tc>
          <w:tcPr>
            <w:tcW w:w="1277" w:type="dxa"/>
          </w:tcPr>
          <w:p w14:paraId="48530156" w14:textId="77777777" w:rsidR="00996C83" w:rsidRPr="00824BC6" w:rsidRDefault="00996C83" w:rsidP="00176B7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3672612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eastAsia="Times New Roman" w:hAnsi="Times New Roman"/>
                <w:sz w:val="24"/>
                <w:szCs w:val="24"/>
              </w:rPr>
              <w:t>Проверочная работа( представление проектов, результатов исследовательских работ)</w:t>
            </w:r>
          </w:p>
        </w:tc>
        <w:tc>
          <w:tcPr>
            <w:tcW w:w="8078" w:type="dxa"/>
          </w:tcPr>
          <w:p w14:paraId="172C549D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 xml:space="preserve">     Ключевые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  <w:t>слова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  <w:t>раздела. Обобщение материала.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1AB6B6DF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Представление проектов, результатов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  <w:t>исследовательской</w:t>
            </w:r>
          </w:p>
          <w:p w14:paraId="6E924673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53" w:type="dxa"/>
          </w:tcPr>
          <w:p w14:paraId="7CA5A7E1" w14:textId="77777777" w:rsidR="00996C83" w:rsidRPr="00824BC6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4BC6">
              <w:rPr>
                <w:rFonts w:ascii="Times New Roman" w:eastAsia="Times New Roman" w:hAnsi="Times New Roman"/>
                <w:sz w:val="24"/>
                <w:szCs w:val="24"/>
              </w:rPr>
              <w:t>§6-9</w:t>
            </w:r>
          </w:p>
        </w:tc>
        <w:tc>
          <w:tcPr>
            <w:tcW w:w="567" w:type="dxa"/>
          </w:tcPr>
          <w:p w14:paraId="7A26578C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6C83" w:rsidRPr="00824BC6" w14:paraId="3C2CE675" w14:textId="77777777" w:rsidTr="00176B76">
        <w:tc>
          <w:tcPr>
            <w:tcW w:w="16317" w:type="dxa"/>
            <w:gridSpan w:val="9"/>
          </w:tcPr>
          <w:p w14:paraId="220729AA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 </w:t>
            </w:r>
            <w:proofErr w:type="gramStart"/>
            <w:r w:rsidRPr="00824BC6">
              <w:rPr>
                <w:rFonts w:ascii="Times New Roman" w:hAnsi="Times New Roman" w:cs="Times New Roman"/>
                <w:b/>
                <w:sz w:val="24"/>
                <w:szCs w:val="24"/>
              </w:rPr>
              <w:t>часть  Речь</w:t>
            </w:r>
            <w:proofErr w:type="gramEnd"/>
            <w:r w:rsidRPr="00824BC6">
              <w:rPr>
                <w:rFonts w:ascii="Times New Roman" w:hAnsi="Times New Roman" w:cs="Times New Roman"/>
                <w:b/>
                <w:sz w:val="24"/>
                <w:szCs w:val="24"/>
              </w:rPr>
              <w:t>. Текст.</w:t>
            </w:r>
          </w:p>
        </w:tc>
        <w:tc>
          <w:tcPr>
            <w:tcW w:w="1144" w:type="dxa"/>
            <w:tcBorders>
              <w:top w:val="nil"/>
            </w:tcBorders>
          </w:tcPr>
          <w:p w14:paraId="07D61D40" w14:textId="77777777" w:rsidR="00996C83" w:rsidRPr="00824BC6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6C83" w:rsidRPr="00824BC6" w14:paraId="0B92CC99" w14:textId="77777777" w:rsidTr="00176B76">
        <w:trPr>
          <w:gridAfter w:val="2"/>
          <w:wAfter w:w="1157" w:type="dxa"/>
        </w:trPr>
        <w:tc>
          <w:tcPr>
            <w:tcW w:w="574" w:type="dxa"/>
            <w:gridSpan w:val="2"/>
          </w:tcPr>
          <w:p w14:paraId="2191F7EA" w14:textId="77777777" w:rsidR="00996C83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14:paraId="77E08493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695" w:type="dxa"/>
          </w:tcPr>
          <w:p w14:paraId="7B4B00EC" w14:textId="77777777" w:rsidR="00996C83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2.02 февраля</w:t>
            </w:r>
          </w:p>
          <w:p w14:paraId="076F51F4" w14:textId="77777777" w:rsidR="00996C83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9.02</w:t>
            </w:r>
          </w:p>
          <w:p w14:paraId="54A7A6A0" w14:textId="77777777" w:rsidR="00996C83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B02FAD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0821DABD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15D144CD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10. Информация: способы и средства ее получения и переработки.</w:t>
            </w:r>
          </w:p>
        </w:tc>
        <w:tc>
          <w:tcPr>
            <w:tcW w:w="8078" w:type="dxa"/>
          </w:tcPr>
          <w:p w14:paraId="18493289" w14:textId="77777777" w:rsidR="00996C83" w:rsidRPr="00824BC6" w:rsidRDefault="00996C83" w:rsidP="00176B76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824BC6">
              <w:rPr>
                <w:rFonts w:ascii="Times New Roman" w:hAnsi="Times New Roman"/>
                <w:sz w:val="24"/>
                <w:szCs w:val="24"/>
              </w:rPr>
              <w:t xml:space="preserve"> Основные методы, способы и средства получения, переработки информации</w:t>
            </w:r>
          </w:p>
          <w:p w14:paraId="4B245EE0" w14:textId="77777777" w:rsidR="00996C83" w:rsidRPr="00824BC6" w:rsidRDefault="00996C83" w:rsidP="00176B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4BC6">
              <w:rPr>
                <w:rFonts w:ascii="Times New Roman" w:hAnsi="Times New Roman"/>
                <w:sz w:val="24"/>
                <w:szCs w:val="24"/>
              </w:rPr>
              <w:t>Предтекстовый</w:t>
            </w:r>
            <w:proofErr w:type="spellEnd"/>
            <w:r w:rsidRPr="00824BC6">
              <w:rPr>
                <w:rFonts w:ascii="Times New Roman" w:hAnsi="Times New Roman"/>
                <w:sz w:val="24"/>
                <w:szCs w:val="24"/>
              </w:rPr>
              <w:t xml:space="preserve">, текстовый и </w:t>
            </w:r>
            <w:proofErr w:type="spellStart"/>
            <w:r w:rsidRPr="00824BC6">
              <w:rPr>
                <w:rFonts w:ascii="Times New Roman" w:hAnsi="Times New Roman"/>
                <w:sz w:val="24"/>
                <w:szCs w:val="24"/>
              </w:rPr>
              <w:t>послетекстовый</w:t>
            </w:r>
            <w:proofErr w:type="spellEnd"/>
            <w:r w:rsidRPr="00824BC6">
              <w:rPr>
                <w:rFonts w:ascii="Times New Roman" w:hAnsi="Times New Roman"/>
                <w:sz w:val="24"/>
                <w:szCs w:val="24"/>
              </w:rPr>
              <w:t xml:space="preserve"> этапы работы.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 xml:space="preserve"> Орфографический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и  пунктуационный</w:t>
            </w:r>
            <w:proofErr w:type="gramEnd"/>
            <w:r w:rsidRPr="00824BC6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практикум.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53" w:type="dxa"/>
          </w:tcPr>
          <w:p w14:paraId="4D589E8D" w14:textId="77777777" w:rsidR="00996C83" w:rsidRPr="00824BC6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4BC6">
              <w:rPr>
                <w:rFonts w:ascii="Times New Roman" w:eastAsia="Times New Roman" w:hAnsi="Times New Roman"/>
                <w:sz w:val="24"/>
                <w:szCs w:val="24"/>
              </w:rPr>
              <w:t>§ 10</w:t>
            </w:r>
          </w:p>
        </w:tc>
        <w:tc>
          <w:tcPr>
            <w:tcW w:w="567" w:type="dxa"/>
          </w:tcPr>
          <w:p w14:paraId="5BC765A2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6C83" w:rsidRPr="00824BC6" w14:paraId="5EB575EF" w14:textId="77777777" w:rsidTr="00176B76">
        <w:trPr>
          <w:gridAfter w:val="2"/>
          <w:wAfter w:w="1157" w:type="dxa"/>
        </w:trPr>
        <w:tc>
          <w:tcPr>
            <w:tcW w:w="574" w:type="dxa"/>
            <w:gridSpan w:val="2"/>
          </w:tcPr>
          <w:p w14:paraId="19BFCDC5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14:paraId="6E45BD47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1695" w:type="dxa"/>
          </w:tcPr>
          <w:p w14:paraId="047B4E46" w14:textId="77777777" w:rsidR="00996C83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16.02</w:t>
            </w:r>
          </w:p>
          <w:p w14:paraId="0976821D" w14:textId="77777777" w:rsidR="00996C83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1.03 март</w:t>
            </w:r>
          </w:p>
          <w:p w14:paraId="226A4C3B" w14:textId="77777777" w:rsidR="00996C83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FB4807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5D071127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329F27C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 xml:space="preserve">11. Слушание как вид 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речевой деятельности. Эффективное приемы слушания</w:t>
            </w:r>
          </w:p>
        </w:tc>
        <w:tc>
          <w:tcPr>
            <w:tcW w:w="8078" w:type="dxa"/>
          </w:tcPr>
          <w:p w14:paraId="2B487FC6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Слушание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  <w:t>как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  <w:t>вид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  <w:t>речевой деятельности.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  <w:t>Эффективные</w:t>
            </w:r>
          </w:p>
          <w:p w14:paraId="175AAB2B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приёмы слушания.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  <w:t>Орфографический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  <w:t>и пунктуационный практикум</w:t>
            </w:r>
          </w:p>
        </w:tc>
        <w:tc>
          <w:tcPr>
            <w:tcW w:w="853" w:type="dxa"/>
          </w:tcPr>
          <w:p w14:paraId="0C655B1A" w14:textId="77777777" w:rsidR="00996C83" w:rsidRPr="00824BC6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4BC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§ 11</w:t>
            </w:r>
          </w:p>
        </w:tc>
        <w:tc>
          <w:tcPr>
            <w:tcW w:w="567" w:type="dxa"/>
          </w:tcPr>
          <w:p w14:paraId="2764BD0D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6C83" w:rsidRPr="00824BC6" w14:paraId="6D2C1DA0" w14:textId="77777777" w:rsidTr="00176B76">
        <w:trPr>
          <w:gridAfter w:val="2"/>
          <w:wAfter w:w="1157" w:type="dxa"/>
        </w:trPr>
        <w:tc>
          <w:tcPr>
            <w:tcW w:w="574" w:type="dxa"/>
            <w:gridSpan w:val="2"/>
          </w:tcPr>
          <w:p w14:paraId="727A4656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  <w:p w14:paraId="57E93C63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695" w:type="dxa"/>
          </w:tcPr>
          <w:p w14:paraId="29BE9894" w14:textId="77777777" w:rsidR="00996C83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15.03 март </w:t>
            </w:r>
          </w:p>
          <w:p w14:paraId="0FF02DDA" w14:textId="77777777" w:rsidR="00996C83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  <w:p w14:paraId="0C1BADA2" w14:textId="77777777" w:rsidR="00996C83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E0E47D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7AAA5192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30836C9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12. Аргументация. Правила эффективной аргументации</w:t>
            </w:r>
          </w:p>
        </w:tc>
        <w:tc>
          <w:tcPr>
            <w:tcW w:w="8078" w:type="dxa"/>
          </w:tcPr>
          <w:p w14:paraId="1D2ABAD4" w14:textId="77777777" w:rsidR="00996C83" w:rsidRPr="00824BC6" w:rsidRDefault="00996C83" w:rsidP="00176B76">
            <w:pPr>
              <w:rPr>
                <w:rFonts w:ascii="Times New Roman" w:hAnsi="Times New Roman"/>
                <w:sz w:val="24"/>
                <w:szCs w:val="24"/>
              </w:rPr>
            </w:pPr>
            <w:r w:rsidRPr="00824BC6">
              <w:rPr>
                <w:rFonts w:ascii="Times New Roman" w:hAnsi="Times New Roman"/>
                <w:sz w:val="24"/>
                <w:szCs w:val="24"/>
              </w:rPr>
              <w:t xml:space="preserve">Структура аргументации: тезис, аргумент. Способы аргументации. </w:t>
            </w:r>
          </w:p>
          <w:p w14:paraId="0B4E0999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/>
                <w:sz w:val="24"/>
                <w:szCs w:val="24"/>
              </w:rPr>
              <w:t>Правила эффективной аргументации. Причины неэффективной аргументации в учебно-научном общении</w:t>
            </w:r>
          </w:p>
        </w:tc>
        <w:tc>
          <w:tcPr>
            <w:tcW w:w="853" w:type="dxa"/>
          </w:tcPr>
          <w:p w14:paraId="4BD2D6FF" w14:textId="77777777" w:rsidR="00996C83" w:rsidRPr="00824BC6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4BC6">
              <w:rPr>
                <w:rFonts w:ascii="Times New Roman" w:eastAsia="Times New Roman" w:hAnsi="Times New Roman"/>
                <w:sz w:val="24"/>
                <w:szCs w:val="24"/>
              </w:rPr>
              <w:t>§ 12</w:t>
            </w:r>
          </w:p>
        </w:tc>
        <w:tc>
          <w:tcPr>
            <w:tcW w:w="567" w:type="dxa"/>
          </w:tcPr>
          <w:p w14:paraId="728ED91D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6C83" w:rsidRPr="00824BC6" w14:paraId="326383D4" w14:textId="77777777" w:rsidTr="00176B76">
        <w:trPr>
          <w:gridAfter w:val="2"/>
          <w:wAfter w:w="1157" w:type="dxa"/>
        </w:trPr>
        <w:tc>
          <w:tcPr>
            <w:tcW w:w="574" w:type="dxa"/>
            <w:gridSpan w:val="2"/>
          </w:tcPr>
          <w:p w14:paraId="50797923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14:paraId="5F2910D9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695" w:type="dxa"/>
          </w:tcPr>
          <w:p w14:paraId="45784C91" w14:textId="77777777" w:rsidR="00996C83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5.03</w:t>
            </w:r>
          </w:p>
          <w:p w14:paraId="331E3A8E" w14:textId="77777777" w:rsidR="00996C83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 апрель</w:t>
            </w:r>
          </w:p>
          <w:p w14:paraId="29B9384C" w14:textId="77777777" w:rsidR="00996C83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B185DD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694959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2C2FC1E9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F2ED4AC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13. Доказательство и его структура. Виды доказательств.</w:t>
            </w:r>
          </w:p>
        </w:tc>
        <w:tc>
          <w:tcPr>
            <w:tcW w:w="8078" w:type="dxa"/>
          </w:tcPr>
          <w:p w14:paraId="02A199D6" w14:textId="77777777" w:rsidR="00996C83" w:rsidRPr="00824BC6" w:rsidRDefault="00996C83" w:rsidP="00176B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/>
                <w:sz w:val="24"/>
                <w:szCs w:val="24"/>
              </w:rPr>
              <w:t>Доказательство и его структура. Прямые и косвенные доказательства. Виды косвенных доказательств. Способы опровержения доводов оппонента: критика тезиса, критика аргументов, критика демонстрации.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 xml:space="preserve"> Орфографический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  <w:t>и пунктуационный практикум</w:t>
            </w:r>
          </w:p>
        </w:tc>
        <w:tc>
          <w:tcPr>
            <w:tcW w:w="853" w:type="dxa"/>
          </w:tcPr>
          <w:p w14:paraId="0C9767EF" w14:textId="77777777" w:rsidR="00996C83" w:rsidRPr="00824BC6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4BC6">
              <w:rPr>
                <w:rFonts w:ascii="Times New Roman" w:eastAsia="Times New Roman" w:hAnsi="Times New Roman"/>
                <w:sz w:val="24"/>
                <w:szCs w:val="24"/>
              </w:rPr>
              <w:t>§ 13</w:t>
            </w:r>
          </w:p>
        </w:tc>
        <w:tc>
          <w:tcPr>
            <w:tcW w:w="567" w:type="dxa"/>
          </w:tcPr>
          <w:p w14:paraId="277AF05A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6C83" w:rsidRPr="00824BC6" w14:paraId="2E29849E" w14:textId="77777777" w:rsidTr="00176B76">
        <w:trPr>
          <w:gridAfter w:val="2"/>
          <w:wAfter w:w="1157" w:type="dxa"/>
        </w:trPr>
        <w:tc>
          <w:tcPr>
            <w:tcW w:w="574" w:type="dxa"/>
            <w:gridSpan w:val="2"/>
          </w:tcPr>
          <w:p w14:paraId="2EC53020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14:paraId="5DD3FE1F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14:paraId="28C8E030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14:paraId="3D4D6967" w14:textId="77777777" w:rsidR="00996C83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  <w:p w14:paraId="5DD177B2" w14:textId="77777777" w:rsidR="00996C83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  <w:p w14:paraId="47E9DB5A" w14:textId="77777777" w:rsidR="00996C83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90F6EA" w14:textId="77777777" w:rsidR="00996C83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5D6C70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5815E139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5A6E2E0F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 xml:space="preserve">14 Разговорная речь. </w:t>
            </w:r>
            <w:proofErr w:type="spellStart"/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Самопрезентация</w:t>
            </w:r>
            <w:proofErr w:type="spellEnd"/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78" w:type="dxa"/>
          </w:tcPr>
          <w:p w14:paraId="4FE9D3EF" w14:textId="77777777" w:rsidR="00996C83" w:rsidRPr="00824BC6" w:rsidRDefault="00996C83" w:rsidP="00176B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/>
                <w:sz w:val="24"/>
                <w:szCs w:val="24"/>
              </w:rPr>
              <w:t xml:space="preserve">Разговорная речь. </w:t>
            </w:r>
            <w:proofErr w:type="spellStart"/>
            <w:r w:rsidRPr="00824BC6">
              <w:rPr>
                <w:rFonts w:ascii="Times New Roman" w:hAnsi="Times New Roman"/>
                <w:sz w:val="24"/>
                <w:szCs w:val="24"/>
              </w:rPr>
              <w:t>Самохарактеристика</w:t>
            </w:r>
            <w:proofErr w:type="spellEnd"/>
            <w:r w:rsidRPr="00824BC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24BC6">
              <w:rPr>
                <w:rFonts w:ascii="Times New Roman" w:hAnsi="Times New Roman"/>
                <w:sz w:val="24"/>
                <w:szCs w:val="24"/>
              </w:rPr>
              <w:t>самопрезентация</w:t>
            </w:r>
            <w:proofErr w:type="spellEnd"/>
            <w:r w:rsidRPr="00824BC6">
              <w:rPr>
                <w:rFonts w:ascii="Times New Roman" w:hAnsi="Times New Roman"/>
                <w:sz w:val="24"/>
                <w:szCs w:val="24"/>
              </w:rPr>
              <w:t>, поздравление</w:t>
            </w:r>
            <w:r w:rsidRPr="00824BC6">
              <w:rPr>
                <w:rFonts w:ascii="Times New Roman" w:hAnsi="Times New Roman"/>
                <w:sz w:val="28"/>
                <w:szCs w:val="28"/>
              </w:rPr>
              <w:t>.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 xml:space="preserve"> Орфографический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  <w:t>и пунктуационный практикум</w:t>
            </w:r>
          </w:p>
        </w:tc>
        <w:tc>
          <w:tcPr>
            <w:tcW w:w="853" w:type="dxa"/>
          </w:tcPr>
          <w:p w14:paraId="58745389" w14:textId="77777777" w:rsidR="00996C83" w:rsidRPr="00824BC6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4BC6">
              <w:rPr>
                <w:rFonts w:ascii="Times New Roman" w:eastAsia="Times New Roman" w:hAnsi="Times New Roman"/>
                <w:sz w:val="24"/>
                <w:szCs w:val="24"/>
              </w:rPr>
              <w:t>§ 14</w:t>
            </w:r>
          </w:p>
        </w:tc>
        <w:tc>
          <w:tcPr>
            <w:tcW w:w="567" w:type="dxa"/>
          </w:tcPr>
          <w:p w14:paraId="01B59533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6C83" w:rsidRPr="00824BC6" w14:paraId="272914C1" w14:textId="77777777" w:rsidTr="00176B76">
        <w:trPr>
          <w:gridAfter w:val="2"/>
          <w:wAfter w:w="1157" w:type="dxa"/>
        </w:trPr>
        <w:tc>
          <w:tcPr>
            <w:tcW w:w="574" w:type="dxa"/>
            <w:gridSpan w:val="2"/>
          </w:tcPr>
          <w:p w14:paraId="09D178FF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14:paraId="441B7FB7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695" w:type="dxa"/>
          </w:tcPr>
          <w:p w14:paraId="6DFF6858" w14:textId="77777777" w:rsidR="00996C83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3.05май</w:t>
            </w:r>
          </w:p>
          <w:p w14:paraId="7A52E224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1277" w:type="dxa"/>
          </w:tcPr>
          <w:p w14:paraId="58BA67C0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022B2784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15. Научный стиль речи. Реферат. Учебно-научная дискуссия.</w:t>
            </w:r>
          </w:p>
        </w:tc>
        <w:tc>
          <w:tcPr>
            <w:tcW w:w="8078" w:type="dxa"/>
          </w:tcPr>
          <w:p w14:paraId="4C97A29B" w14:textId="77777777" w:rsidR="00996C83" w:rsidRPr="00824BC6" w:rsidRDefault="00996C83" w:rsidP="00176B76">
            <w:pPr>
              <w:rPr>
                <w:rFonts w:ascii="Times New Roman" w:hAnsi="Times New Roman"/>
                <w:sz w:val="24"/>
                <w:szCs w:val="24"/>
              </w:rPr>
            </w:pPr>
            <w:r w:rsidRPr="00824BC6">
              <w:rPr>
                <w:rFonts w:ascii="Times New Roman" w:hAnsi="Times New Roman"/>
                <w:sz w:val="24"/>
                <w:szCs w:val="24"/>
              </w:rPr>
              <w:t xml:space="preserve">Специфика оформления текста как результата проектной (исследовательской) деятельности. Слово на защите реферата. Учебно-научная дискуссия. </w:t>
            </w:r>
          </w:p>
          <w:p w14:paraId="7046023A" w14:textId="77777777" w:rsidR="00996C83" w:rsidRPr="00824BC6" w:rsidRDefault="00996C83" w:rsidP="00176B76">
            <w:pPr>
              <w:rPr>
                <w:rFonts w:ascii="Times New Roman" w:hAnsi="Times New Roman"/>
                <w:sz w:val="24"/>
                <w:szCs w:val="24"/>
              </w:rPr>
            </w:pPr>
            <w:r w:rsidRPr="00824BC6">
              <w:rPr>
                <w:rFonts w:ascii="Times New Roman" w:hAnsi="Times New Roman"/>
                <w:sz w:val="24"/>
                <w:szCs w:val="24"/>
              </w:rPr>
              <w:t>Стандартные обороты речи для участия в учебно-научной дискуссии. Правила корректной дискуссии.</w:t>
            </w:r>
          </w:p>
          <w:p w14:paraId="48D06DD2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 xml:space="preserve"> Орфографический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  <w:t>и пунктуационный практикум</w:t>
            </w:r>
          </w:p>
        </w:tc>
        <w:tc>
          <w:tcPr>
            <w:tcW w:w="853" w:type="dxa"/>
          </w:tcPr>
          <w:p w14:paraId="7F11E9C7" w14:textId="77777777" w:rsidR="00996C83" w:rsidRPr="00824BC6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4BC6">
              <w:rPr>
                <w:rFonts w:ascii="Times New Roman" w:eastAsia="Times New Roman" w:hAnsi="Times New Roman"/>
                <w:sz w:val="24"/>
                <w:szCs w:val="24"/>
              </w:rPr>
              <w:t>§ 15</w:t>
            </w:r>
          </w:p>
        </w:tc>
        <w:tc>
          <w:tcPr>
            <w:tcW w:w="567" w:type="dxa"/>
          </w:tcPr>
          <w:p w14:paraId="6D4264FC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6C83" w:rsidRPr="00824BC6" w14:paraId="44E734EB" w14:textId="77777777" w:rsidTr="00176B76">
        <w:trPr>
          <w:gridAfter w:val="2"/>
          <w:wAfter w:w="1157" w:type="dxa"/>
        </w:trPr>
        <w:tc>
          <w:tcPr>
            <w:tcW w:w="574" w:type="dxa"/>
            <w:gridSpan w:val="2"/>
          </w:tcPr>
          <w:p w14:paraId="6E0DF7AB" w14:textId="77777777" w:rsidR="00996C83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14:paraId="28E346DF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14:paraId="32229448" w14:textId="77777777" w:rsidR="00996C83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  <w:p w14:paraId="739F5BA1" w14:textId="77777777" w:rsidR="00996C83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8B28A6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CA33734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C89A9FF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16. Язык художественной литературы. Сочинение в жанре письма.</w:t>
            </w:r>
          </w:p>
        </w:tc>
        <w:tc>
          <w:tcPr>
            <w:tcW w:w="8078" w:type="dxa"/>
          </w:tcPr>
          <w:p w14:paraId="384B68E3" w14:textId="77777777" w:rsidR="00996C83" w:rsidRPr="00824BC6" w:rsidRDefault="00996C83" w:rsidP="00176B76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/>
                <w:sz w:val="24"/>
                <w:szCs w:val="24"/>
              </w:rPr>
              <w:t>Язык художественной литературы. Сочинение в жанре письма другу (в том числе электронного), страницы дневника и т.д.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 xml:space="preserve"> Орфографический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  <w:t>и пунктуационный практикум</w:t>
            </w:r>
          </w:p>
        </w:tc>
        <w:tc>
          <w:tcPr>
            <w:tcW w:w="853" w:type="dxa"/>
          </w:tcPr>
          <w:p w14:paraId="4003B0B8" w14:textId="77777777" w:rsidR="00996C83" w:rsidRPr="00824BC6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4BC6">
              <w:rPr>
                <w:rFonts w:ascii="Times New Roman" w:eastAsia="Times New Roman" w:hAnsi="Times New Roman"/>
                <w:sz w:val="24"/>
                <w:szCs w:val="24"/>
              </w:rPr>
              <w:t>§ 16</w:t>
            </w:r>
          </w:p>
        </w:tc>
        <w:tc>
          <w:tcPr>
            <w:tcW w:w="567" w:type="dxa"/>
          </w:tcPr>
          <w:p w14:paraId="689F5E08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6C83" w:rsidRPr="00824BC6" w14:paraId="1F48AD8B" w14:textId="77777777" w:rsidTr="00176B76">
        <w:trPr>
          <w:gridAfter w:val="2"/>
          <w:wAfter w:w="1157" w:type="dxa"/>
        </w:trPr>
        <w:tc>
          <w:tcPr>
            <w:tcW w:w="574" w:type="dxa"/>
            <w:gridSpan w:val="2"/>
          </w:tcPr>
          <w:p w14:paraId="74E5F74E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695" w:type="dxa"/>
          </w:tcPr>
          <w:p w14:paraId="354D66AB" w14:textId="77777777" w:rsidR="00996C83" w:rsidRDefault="00996C83" w:rsidP="00176B7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24.0518.05</w:t>
            </w:r>
          </w:p>
          <w:p w14:paraId="7568875C" w14:textId="77777777" w:rsidR="00996C83" w:rsidRPr="00824BC6" w:rsidRDefault="00996C83" w:rsidP="00176B7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61DBB13" w14:textId="77777777" w:rsidR="00996C83" w:rsidRPr="00824BC6" w:rsidRDefault="00996C83" w:rsidP="00176B7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D9E9C0B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eastAsia="Times New Roman" w:hAnsi="Times New Roman"/>
                <w:sz w:val="24"/>
                <w:szCs w:val="24"/>
              </w:rPr>
              <w:t>Проверочная работа( представление проектов, результатов исследовательских работ)</w:t>
            </w:r>
          </w:p>
        </w:tc>
        <w:tc>
          <w:tcPr>
            <w:tcW w:w="8078" w:type="dxa"/>
          </w:tcPr>
          <w:p w14:paraId="48D55186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Ключевые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  <w:t>слова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  <w:t>раздела. Обобщение материала.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3AA56183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Представление</w:t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  <w:t>проектов, результатов исследовательской</w:t>
            </w:r>
          </w:p>
          <w:p w14:paraId="759AC4A4" w14:textId="77777777" w:rsidR="00996C83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  <w:p w14:paraId="4D76B08D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53" w:type="dxa"/>
          </w:tcPr>
          <w:p w14:paraId="5D5FFD7E" w14:textId="77777777" w:rsidR="00996C83" w:rsidRPr="00824BC6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4BC6">
              <w:rPr>
                <w:rFonts w:ascii="Times New Roman" w:eastAsia="Times New Roman" w:hAnsi="Times New Roman"/>
                <w:sz w:val="24"/>
                <w:szCs w:val="24"/>
              </w:rPr>
              <w:t>§10- 16</w:t>
            </w:r>
          </w:p>
        </w:tc>
        <w:tc>
          <w:tcPr>
            <w:tcW w:w="567" w:type="dxa"/>
          </w:tcPr>
          <w:p w14:paraId="468CB6AC" w14:textId="77777777" w:rsidR="00996C83" w:rsidRPr="00824BC6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B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423664CB" w14:textId="77777777" w:rsidR="00996C83" w:rsidRPr="00824BC6" w:rsidRDefault="00996C83" w:rsidP="00996C8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BC59B89" w14:textId="77777777" w:rsidR="00996C83" w:rsidRPr="00824BC6" w:rsidRDefault="00996C83" w:rsidP="00996C8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5BF53A7" w14:textId="77777777" w:rsidR="00996C83" w:rsidRPr="00016C54" w:rsidRDefault="00996C83" w:rsidP="00996C83">
      <w:pPr>
        <w:spacing w:after="0" w:line="0" w:lineRule="atLeast"/>
        <w:ind w:left="620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9кл 33-1ч ураза байрам +32</w:t>
      </w:r>
      <w:proofErr w:type="gramStart"/>
      <w:r>
        <w:rPr>
          <w:rFonts w:ascii="Times New Roman" w:eastAsia="Times New Roman" w:hAnsi="Times New Roman"/>
          <w:b/>
          <w:sz w:val="24"/>
          <w:szCs w:val="24"/>
        </w:rPr>
        <w:t xml:space="preserve">ч </w:t>
      </w:r>
      <w:r w:rsidRPr="00016C54">
        <w:rPr>
          <w:rFonts w:ascii="Times New Roman" w:eastAsia="Times New Roman" w:hAnsi="Times New Roman"/>
          <w:b/>
          <w:sz w:val="24"/>
          <w:szCs w:val="24"/>
        </w:rPr>
        <w:t xml:space="preserve"> часа</w:t>
      </w:r>
      <w:proofErr w:type="gramEnd"/>
      <w:r>
        <w:rPr>
          <w:rFonts w:ascii="Times New Roman" w:eastAsia="Times New Roman" w:hAnsi="Times New Roman"/>
          <w:b/>
          <w:sz w:val="24"/>
          <w:szCs w:val="24"/>
        </w:rPr>
        <w:t xml:space="preserve">.    </w:t>
      </w:r>
      <w:r w:rsidRPr="00016C54">
        <w:rPr>
          <w:rFonts w:ascii="Times New Roman" w:eastAsia="Times New Roman" w:hAnsi="Times New Roman"/>
          <w:b/>
          <w:sz w:val="24"/>
          <w:szCs w:val="24"/>
        </w:rPr>
        <w:t xml:space="preserve"> один раз в </w:t>
      </w:r>
      <w:proofErr w:type="gramStart"/>
      <w:r w:rsidRPr="00016C54">
        <w:rPr>
          <w:rFonts w:ascii="Times New Roman" w:eastAsia="Times New Roman" w:hAnsi="Times New Roman"/>
          <w:b/>
          <w:sz w:val="24"/>
          <w:szCs w:val="24"/>
        </w:rPr>
        <w:t xml:space="preserve">неделю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2023</w:t>
      </w:r>
      <w:proofErr w:type="gramEnd"/>
      <w:r>
        <w:rPr>
          <w:rFonts w:ascii="Times New Roman" w:eastAsia="Times New Roman" w:hAnsi="Times New Roman"/>
          <w:b/>
          <w:sz w:val="24"/>
          <w:szCs w:val="24"/>
        </w:rPr>
        <w:t>-24г</w:t>
      </w:r>
    </w:p>
    <w:tbl>
      <w:tblPr>
        <w:tblStyle w:val="a5"/>
        <w:tblW w:w="1599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6"/>
        <w:gridCol w:w="1561"/>
        <w:gridCol w:w="554"/>
        <w:gridCol w:w="13"/>
        <w:gridCol w:w="2551"/>
        <w:gridCol w:w="9190"/>
        <w:gridCol w:w="851"/>
        <w:gridCol w:w="708"/>
      </w:tblGrid>
      <w:tr w:rsidR="00996C83" w:rsidRPr="00016C54" w14:paraId="5D81B6A4" w14:textId="77777777" w:rsidTr="00176B76">
        <w:tc>
          <w:tcPr>
            <w:tcW w:w="566" w:type="dxa"/>
          </w:tcPr>
          <w:p w14:paraId="37F8EE7B" w14:textId="77777777" w:rsidR="00996C83" w:rsidRPr="00016C54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C5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561" w:type="dxa"/>
          </w:tcPr>
          <w:p w14:paraId="63E1C317" w14:textId="77777777" w:rsidR="00996C83" w:rsidRPr="00016C54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C54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567" w:type="dxa"/>
            <w:gridSpan w:val="2"/>
          </w:tcPr>
          <w:p w14:paraId="67064476" w14:textId="77777777" w:rsidR="00996C83" w:rsidRPr="00016C54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C54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Pr="00016C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факту</w:t>
            </w:r>
          </w:p>
        </w:tc>
        <w:tc>
          <w:tcPr>
            <w:tcW w:w="2551" w:type="dxa"/>
          </w:tcPr>
          <w:p w14:paraId="767D4D6A" w14:textId="77777777" w:rsidR="00996C83" w:rsidRPr="00016C54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C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</w:t>
            </w:r>
          </w:p>
        </w:tc>
        <w:tc>
          <w:tcPr>
            <w:tcW w:w="9190" w:type="dxa"/>
          </w:tcPr>
          <w:p w14:paraId="400FC096" w14:textId="77777777" w:rsidR="00996C83" w:rsidRPr="00016C54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C54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851" w:type="dxa"/>
          </w:tcPr>
          <w:p w14:paraId="375C15AE" w14:textId="77777777" w:rsidR="00996C83" w:rsidRPr="00016C54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C54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  <w:r w:rsidRPr="00016C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 учебника</w:t>
            </w:r>
          </w:p>
        </w:tc>
        <w:tc>
          <w:tcPr>
            <w:tcW w:w="708" w:type="dxa"/>
          </w:tcPr>
          <w:p w14:paraId="62B89039" w14:textId="77777777" w:rsidR="00996C83" w:rsidRPr="00016C54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C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</w:t>
            </w:r>
            <w:r w:rsidRPr="00016C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 часов</w:t>
            </w:r>
          </w:p>
        </w:tc>
      </w:tr>
      <w:tr w:rsidR="00996C83" w:rsidRPr="00016C54" w14:paraId="3A7FE803" w14:textId="77777777" w:rsidTr="00176B76">
        <w:tc>
          <w:tcPr>
            <w:tcW w:w="15286" w:type="dxa"/>
            <w:gridSpan w:val="7"/>
          </w:tcPr>
          <w:p w14:paraId="5448ACE9" w14:textId="77777777" w:rsidR="00996C83" w:rsidRPr="00016C54" w:rsidRDefault="00996C83" w:rsidP="00996C83">
            <w:pPr>
              <w:pStyle w:val="a3"/>
              <w:numPr>
                <w:ilvl w:val="0"/>
                <w:numId w:val="19"/>
              </w:numPr>
              <w:spacing w:line="0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Язык и культура.</w:t>
            </w:r>
          </w:p>
        </w:tc>
        <w:tc>
          <w:tcPr>
            <w:tcW w:w="708" w:type="dxa"/>
          </w:tcPr>
          <w:p w14:paraId="031E3FBD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6C83" w:rsidRPr="00016C54" w14:paraId="44AC5707" w14:textId="77777777" w:rsidTr="00176B76">
        <w:tc>
          <w:tcPr>
            <w:tcW w:w="566" w:type="dxa"/>
          </w:tcPr>
          <w:p w14:paraId="57F49754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1" w:type="dxa"/>
          </w:tcPr>
          <w:p w14:paraId="5D5E52FF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2.09 сентябрь</w:t>
            </w:r>
          </w:p>
        </w:tc>
        <w:tc>
          <w:tcPr>
            <w:tcW w:w="567" w:type="dxa"/>
            <w:gridSpan w:val="2"/>
          </w:tcPr>
          <w:p w14:paraId="06A2E68B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3273172C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Отражение в русском языке культуры и истории русского народа.</w:t>
            </w:r>
          </w:p>
        </w:tc>
        <w:tc>
          <w:tcPr>
            <w:tcW w:w="9190" w:type="dxa"/>
          </w:tcPr>
          <w:p w14:paraId="044CC110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 xml:space="preserve">Русский язык </w:t>
            </w:r>
            <w:proofErr w:type="gramStart"/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как  зеркало</w:t>
            </w:r>
            <w:proofErr w:type="gramEnd"/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 xml:space="preserve"> национальной культуры и истории народа (обобщение).  </w:t>
            </w:r>
            <w:proofErr w:type="gramStart"/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Важнейшие  функции</w:t>
            </w:r>
            <w:proofErr w:type="gramEnd"/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 xml:space="preserve"> русского языка.</w:t>
            </w:r>
          </w:p>
          <w:p w14:paraId="0F9740A2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 xml:space="preserve">     Понятие о русской   языковой картине мира. Орфографический и пунктуационный практикум.</w:t>
            </w:r>
          </w:p>
        </w:tc>
        <w:tc>
          <w:tcPr>
            <w:tcW w:w="851" w:type="dxa"/>
          </w:tcPr>
          <w:p w14:paraId="389734B5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§ 1</w:t>
            </w:r>
          </w:p>
        </w:tc>
        <w:tc>
          <w:tcPr>
            <w:tcW w:w="708" w:type="dxa"/>
          </w:tcPr>
          <w:p w14:paraId="1BCDE3E4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996C83" w:rsidRPr="00016C54" w14:paraId="719705C7" w14:textId="77777777" w:rsidTr="00176B76">
        <w:trPr>
          <w:trHeight w:val="2218"/>
        </w:trPr>
        <w:tc>
          <w:tcPr>
            <w:tcW w:w="566" w:type="dxa"/>
          </w:tcPr>
          <w:p w14:paraId="22938009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  <w:p w14:paraId="0FA3A09B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61" w:type="dxa"/>
          </w:tcPr>
          <w:p w14:paraId="13550ACA" w14:textId="77777777" w:rsidR="00996C83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9.09</w:t>
            </w:r>
          </w:p>
          <w:p w14:paraId="408BAEDD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16.09</w:t>
            </w:r>
          </w:p>
        </w:tc>
        <w:tc>
          <w:tcPr>
            <w:tcW w:w="567" w:type="dxa"/>
            <w:gridSpan w:val="2"/>
          </w:tcPr>
          <w:p w14:paraId="49C03910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6E5A006A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Ключевые слова русской культуры</w:t>
            </w:r>
          </w:p>
        </w:tc>
        <w:tc>
          <w:tcPr>
            <w:tcW w:w="9190" w:type="dxa"/>
          </w:tcPr>
          <w:p w14:paraId="0DCEC80A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 xml:space="preserve">        Примеры ключевых слова (концептов) русской культуры, </w:t>
            </w:r>
            <w:proofErr w:type="gramStart"/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их  национально</w:t>
            </w:r>
            <w:proofErr w:type="gramEnd"/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-историческая значимость.</w:t>
            </w:r>
          </w:p>
          <w:p w14:paraId="50DCDFE7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 xml:space="preserve">   Основные тематические разряды ключевых слов русской культуры: обозначение понятий и предметов традиционного быта; обозначение понятий русской государственности; обозначение понятий народной этики.</w:t>
            </w:r>
          </w:p>
          <w:p w14:paraId="44868A91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 xml:space="preserve">         Ключевые слова, обозначающие мир русской </w:t>
            </w:r>
            <w:proofErr w:type="gramStart"/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природы;  религиозные</w:t>
            </w:r>
            <w:proofErr w:type="gramEnd"/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 xml:space="preserve"> представления. Понятие о русской ментальности. </w:t>
            </w:r>
          </w:p>
          <w:p w14:paraId="787EBADC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Орфографический и пунктуационный практикум.</w:t>
            </w:r>
          </w:p>
        </w:tc>
        <w:tc>
          <w:tcPr>
            <w:tcW w:w="851" w:type="dxa"/>
          </w:tcPr>
          <w:p w14:paraId="30D37020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§ 2</w:t>
            </w:r>
          </w:p>
          <w:p w14:paraId="3A814C2C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0D5417F1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  <w:p w14:paraId="6E2737DD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996C83" w:rsidRPr="00016C54" w14:paraId="4EACEF83" w14:textId="77777777" w:rsidTr="00176B76">
        <w:tc>
          <w:tcPr>
            <w:tcW w:w="566" w:type="dxa"/>
          </w:tcPr>
          <w:p w14:paraId="49C5A418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61" w:type="dxa"/>
          </w:tcPr>
          <w:p w14:paraId="3E350FD9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23.09</w:t>
            </w:r>
          </w:p>
        </w:tc>
        <w:tc>
          <w:tcPr>
            <w:tcW w:w="567" w:type="dxa"/>
            <w:gridSpan w:val="2"/>
          </w:tcPr>
          <w:p w14:paraId="14ADDD96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6D1A9097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Крылатые слова и выражения в русском языке.</w:t>
            </w:r>
          </w:p>
        </w:tc>
        <w:tc>
          <w:tcPr>
            <w:tcW w:w="9190" w:type="dxa"/>
          </w:tcPr>
          <w:p w14:paraId="2F29ED8A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Крылатые слова и выражения(прецедентные тексты) из произведений художественной литературы, кинофильмов, песен, рекламных текстов и т.п.</w:t>
            </w:r>
          </w:p>
        </w:tc>
        <w:tc>
          <w:tcPr>
            <w:tcW w:w="851" w:type="dxa"/>
          </w:tcPr>
          <w:p w14:paraId="768A8432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§ 3</w:t>
            </w:r>
          </w:p>
        </w:tc>
        <w:tc>
          <w:tcPr>
            <w:tcW w:w="708" w:type="dxa"/>
          </w:tcPr>
          <w:p w14:paraId="3AFE73CA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996C83" w:rsidRPr="00016C54" w14:paraId="668A58B2" w14:textId="77777777" w:rsidTr="00176B76">
        <w:tc>
          <w:tcPr>
            <w:tcW w:w="566" w:type="dxa"/>
          </w:tcPr>
          <w:p w14:paraId="5B6D5A57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61" w:type="dxa"/>
          </w:tcPr>
          <w:p w14:paraId="0D2FAF13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30.09 </w:t>
            </w:r>
          </w:p>
        </w:tc>
        <w:tc>
          <w:tcPr>
            <w:tcW w:w="567" w:type="dxa"/>
            <w:gridSpan w:val="2"/>
          </w:tcPr>
          <w:p w14:paraId="795C1BDA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DA583FD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Развитие русского языка как закономерный процесс</w:t>
            </w:r>
          </w:p>
        </w:tc>
        <w:tc>
          <w:tcPr>
            <w:tcW w:w="9190" w:type="dxa"/>
          </w:tcPr>
          <w:p w14:paraId="31C55C40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Развитие языка как объективный процесс. Общее представление о внешних и внутренних факторах языковых изменений.</w:t>
            </w:r>
          </w:p>
          <w:p w14:paraId="7B70C6D5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 xml:space="preserve"> Орфографический и пунктуационный практикум.</w:t>
            </w:r>
          </w:p>
        </w:tc>
        <w:tc>
          <w:tcPr>
            <w:tcW w:w="851" w:type="dxa"/>
          </w:tcPr>
          <w:p w14:paraId="3088D370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§ 4</w:t>
            </w:r>
          </w:p>
        </w:tc>
        <w:tc>
          <w:tcPr>
            <w:tcW w:w="708" w:type="dxa"/>
          </w:tcPr>
          <w:p w14:paraId="0C24457C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996C83" w:rsidRPr="00016C54" w14:paraId="2DA3D1E1" w14:textId="77777777" w:rsidTr="00176B76">
        <w:tc>
          <w:tcPr>
            <w:tcW w:w="566" w:type="dxa"/>
          </w:tcPr>
          <w:p w14:paraId="64799CC6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61" w:type="dxa"/>
          </w:tcPr>
          <w:p w14:paraId="2880384A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7.10</w:t>
            </w:r>
          </w:p>
        </w:tc>
        <w:tc>
          <w:tcPr>
            <w:tcW w:w="567" w:type="dxa"/>
            <w:gridSpan w:val="2"/>
          </w:tcPr>
          <w:p w14:paraId="59FC38FC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3C230E0A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 xml:space="preserve">Основные тенденции  </w:t>
            </w:r>
            <w:proofErr w:type="spellStart"/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развитиясовременного</w:t>
            </w:r>
            <w:proofErr w:type="spellEnd"/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 xml:space="preserve"> русского языка</w:t>
            </w:r>
          </w:p>
        </w:tc>
        <w:tc>
          <w:tcPr>
            <w:tcW w:w="9190" w:type="dxa"/>
          </w:tcPr>
          <w:p w14:paraId="27DE5E17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 xml:space="preserve">Общее представление об активных процессах в современном русском </w:t>
            </w:r>
            <w:proofErr w:type="gramStart"/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языке(</w:t>
            </w:r>
            <w:proofErr w:type="gramEnd"/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основные тенденции, отдельные примеры)</w:t>
            </w:r>
          </w:p>
          <w:p w14:paraId="18CC64A3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 xml:space="preserve"> Орфографический и пунктуационный практикум.</w:t>
            </w:r>
          </w:p>
        </w:tc>
        <w:tc>
          <w:tcPr>
            <w:tcW w:w="851" w:type="dxa"/>
          </w:tcPr>
          <w:p w14:paraId="743D713E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§ 5</w:t>
            </w:r>
          </w:p>
        </w:tc>
        <w:tc>
          <w:tcPr>
            <w:tcW w:w="708" w:type="dxa"/>
          </w:tcPr>
          <w:p w14:paraId="742E41EB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996C83" w:rsidRPr="00016C54" w14:paraId="7C5A3FA9" w14:textId="77777777" w:rsidTr="00176B76">
        <w:tc>
          <w:tcPr>
            <w:tcW w:w="566" w:type="dxa"/>
          </w:tcPr>
          <w:p w14:paraId="00B761CF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61" w:type="dxa"/>
          </w:tcPr>
          <w:p w14:paraId="162FF71A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14.10</w:t>
            </w:r>
          </w:p>
        </w:tc>
        <w:tc>
          <w:tcPr>
            <w:tcW w:w="567" w:type="dxa"/>
            <w:gridSpan w:val="2"/>
          </w:tcPr>
          <w:p w14:paraId="49275D10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062A1222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Новые иноязычные заимствования в современном русском языке</w:t>
            </w:r>
          </w:p>
        </w:tc>
        <w:tc>
          <w:tcPr>
            <w:tcW w:w="9190" w:type="dxa"/>
          </w:tcPr>
          <w:p w14:paraId="17065FF2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 xml:space="preserve">Активизация процесса </w:t>
            </w:r>
            <w:proofErr w:type="gramStart"/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заимствования  иноязычных</w:t>
            </w:r>
            <w:proofErr w:type="gramEnd"/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 xml:space="preserve"> слов. </w:t>
            </w:r>
          </w:p>
          <w:p w14:paraId="6A9B863A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Орфографический и пунктуационный практикум.</w:t>
            </w:r>
          </w:p>
        </w:tc>
        <w:tc>
          <w:tcPr>
            <w:tcW w:w="851" w:type="dxa"/>
          </w:tcPr>
          <w:p w14:paraId="6B794B90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§ 6</w:t>
            </w:r>
          </w:p>
        </w:tc>
        <w:tc>
          <w:tcPr>
            <w:tcW w:w="708" w:type="dxa"/>
          </w:tcPr>
          <w:p w14:paraId="2754D41E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996C83" w:rsidRPr="00016C54" w14:paraId="1A9A5BF3" w14:textId="77777777" w:rsidTr="00176B76">
        <w:tc>
          <w:tcPr>
            <w:tcW w:w="566" w:type="dxa"/>
          </w:tcPr>
          <w:p w14:paraId="2D494283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61" w:type="dxa"/>
          </w:tcPr>
          <w:p w14:paraId="6E8968D7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21.10</w:t>
            </w:r>
          </w:p>
        </w:tc>
        <w:tc>
          <w:tcPr>
            <w:tcW w:w="567" w:type="dxa"/>
            <w:gridSpan w:val="2"/>
          </w:tcPr>
          <w:p w14:paraId="2887E45C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005078C4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Словообразовательные неологизмы в современном русском языке</w:t>
            </w:r>
          </w:p>
        </w:tc>
        <w:tc>
          <w:tcPr>
            <w:tcW w:w="9190" w:type="dxa"/>
          </w:tcPr>
          <w:p w14:paraId="2A35946D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 xml:space="preserve"> Стремительный рост словарного состава языка, «</w:t>
            </w:r>
            <w:proofErr w:type="spellStart"/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неологический</w:t>
            </w:r>
            <w:proofErr w:type="spellEnd"/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 xml:space="preserve"> бум»- рождение новых слов. Орфографический и пунктуационный практикум.</w:t>
            </w:r>
          </w:p>
        </w:tc>
        <w:tc>
          <w:tcPr>
            <w:tcW w:w="851" w:type="dxa"/>
          </w:tcPr>
          <w:p w14:paraId="648BED4B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§ 7</w:t>
            </w:r>
          </w:p>
        </w:tc>
        <w:tc>
          <w:tcPr>
            <w:tcW w:w="708" w:type="dxa"/>
          </w:tcPr>
          <w:p w14:paraId="671B3A59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996C83" w:rsidRPr="00016C54" w14:paraId="36F987B4" w14:textId="77777777" w:rsidTr="00176B76">
        <w:tc>
          <w:tcPr>
            <w:tcW w:w="566" w:type="dxa"/>
          </w:tcPr>
          <w:p w14:paraId="2EC6372B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61" w:type="dxa"/>
          </w:tcPr>
          <w:p w14:paraId="053F47D0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28.11ноября</w:t>
            </w:r>
          </w:p>
        </w:tc>
        <w:tc>
          <w:tcPr>
            <w:tcW w:w="567" w:type="dxa"/>
            <w:gridSpan w:val="2"/>
          </w:tcPr>
          <w:p w14:paraId="67B2AC36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4C856F8E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 xml:space="preserve">Переосмысление значений лов  современном русском </w:t>
            </w: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языке</w:t>
            </w:r>
          </w:p>
        </w:tc>
        <w:tc>
          <w:tcPr>
            <w:tcW w:w="9190" w:type="dxa"/>
          </w:tcPr>
          <w:p w14:paraId="36156F8E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общее представление о процессах переосмысления имеющихся в языке слов; Отражение в толковых словарях изменений в лексическом значении слова. </w:t>
            </w:r>
          </w:p>
          <w:p w14:paraId="6F6573AC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Орфографический и пунктуационный практикум.</w:t>
            </w:r>
          </w:p>
        </w:tc>
        <w:tc>
          <w:tcPr>
            <w:tcW w:w="851" w:type="dxa"/>
          </w:tcPr>
          <w:p w14:paraId="22138C91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§ 8</w:t>
            </w:r>
          </w:p>
        </w:tc>
        <w:tc>
          <w:tcPr>
            <w:tcW w:w="708" w:type="dxa"/>
          </w:tcPr>
          <w:p w14:paraId="63044C8C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996C83" w:rsidRPr="00016C54" w14:paraId="22C21CF0" w14:textId="77777777" w:rsidTr="00176B76">
        <w:tc>
          <w:tcPr>
            <w:tcW w:w="566" w:type="dxa"/>
          </w:tcPr>
          <w:p w14:paraId="1DD7CD00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561" w:type="dxa"/>
          </w:tcPr>
          <w:p w14:paraId="7AE02CD9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11.11 </w:t>
            </w:r>
          </w:p>
        </w:tc>
        <w:tc>
          <w:tcPr>
            <w:tcW w:w="567" w:type="dxa"/>
            <w:gridSpan w:val="2"/>
          </w:tcPr>
          <w:p w14:paraId="05257559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14:paraId="09139C32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Стилистическая переоценка  слов в современном русском литературном языке.</w:t>
            </w:r>
          </w:p>
        </w:tc>
        <w:tc>
          <w:tcPr>
            <w:tcW w:w="9190" w:type="dxa"/>
            <w:tcBorders>
              <w:left w:val="single" w:sz="4" w:space="0" w:color="auto"/>
            </w:tcBorders>
          </w:tcPr>
          <w:p w14:paraId="505BDADE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Общее представление о процессах изменения стилистической окраски слов и их стилистической переоценки; отражение в толковых словарях изменений в стилистической окраске слов. Орфографический и пунктуационный практикум.</w:t>
            </w:r>
          </w:p>
          <w:p w14:paraId="6EE85308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Ключевые  слова</w:t>
            </w:r>
            <w:proofErr w:type="gramEnd"/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 xml:space="preserve"> раздела. Обобщение материала. </w:t>
            </w:r>
          </w:p>
        </w:tc>
        <w:tc>
          <w:tcPr>
            <w:tcW w:w="851" w:type="dxa"/>
          </w:tcPr>
          <w:p w14:paraId="61C658AF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§ 9</w:t>
            </w:r>
          </w:p>
        </w:tc>
        <w:tc>
          <w:tcPr>
            <w:tcW w:w="708" w:type="dxa"/>
          </w:tcPr>
          <w:p w14:paraId="1145184E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996C83" w:rsidRPr="00016C54" w14:paraId="5A573934" w14:textId="77777777" w:rsidTr="00176B76">
        <w:tc>
          <w:tcPr>
            <w:tcW w:w="566" w:type="dxa"/>
          </w:tcPr>
          <w:p w14:paraId="0BDCEA4C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61" w:type="dxa"/>
          </w:tcPr>
          <w:p w14:paraId="3515278C" w14:textId="77777777" w:rsidR="00996C83" w:rsidRPr="00016C54" w:rsidRDefault="00996C83" w:rsidP="00176B7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28.11</w:t>
            </w:r>
          </w:p>
        </w:tc>
        <w:tc>
          <w:tcPr>
            <w:tcW w:w="567" w:type="dxa"/>
            <w:gridSpan w:val="2"/>
          </w:tcPr>
          <w:p w14:paraId="079AF9B5" w14:textId="77777777" w:rsidR="00996C83" w:rsidRPr="00016C54" w:rsidRDefault="00996C83" w:rsidP="00176B7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F6A520B" w14:textId="77777777" w:rsidR="00996C83" w:rsidRPr="00016C54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Проверочная работа( представление проектов, результатов исследовательских работ)</w:t>
            </w:r>
          </w:p>
        </w:tc>
        <w:tc>
          <w:tcPr>
            <w:tcW w:w="9190" w:type="dxa"/>
          </w:tcPr>
          <w:p w14:paraId="0CDA602B" w14:textId="77777777" w:rsidR="00996C83" w:rsidRPr="00016C54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C54">
              <w:rPr>
                <w:rFonts w:ascii="Times New Roman" w:hAnsi="Times New Roman" w:cs="Times New Roman"/>
                <w:sz w:val="24"/>
                <w:szCs w:val="24"/>
              </w:rPr>
              <w:t xml:space="preserve">Защита проектных работ </w:t>
            </w:r>
          </w:p>
        </w:tc>
        <w:tc>
          <w:tcPr>
            <w:tcW w:w="851" w:type="dxa"/>
          </w:tcPr>
          <w:p w14:paraId="30A801E0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§ 1-9</w:t>
            </w:r>
          </w:p>
        </w:tc>
        <w:tc>
          <w:tcPr>
            <w:tcW w:w="708" w:type="dxa"/>
          </w:tcPr>
          <w:p w14:paraId="385CC751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996C83" w:rsidRPr="00016C54" w14:paraId="232943EA" w14:textId="77777777" w:rsidTr="00176B76">
        <w:tc>
          <w:tcPr>
            <w:tcW w:w="2681" w:type="dxa"/>
            <w:gridSpan w:val="3"/>
          </w:tcPr>
          <w:p w14:paraId="5F3A645E" w14:textId="77777777" w:rsidR="00996C83" w:rsidRPr="00016C54" w:rsidRDefault="00996C83" w:rsidP="00176B76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gridSpan w:val="2"/>
          </w:tcPr>
          <w:p w14:paraId="5E295A3D" w14:textId="77777777" w:rsidR="00996C83" w:rsidRPr="00016C54" w:rsidRDefault="00996C83" w:rsidP="00176B76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1" w:type="dxa"/>
            <w:gridSpan w:val="2"/>
          </w:tcPr>
          <w:p w14:paraId="7377CC2B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16C5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proofErr w:type="gramStart"/>
            <w:r w:rsidRPr="00016C54">
              <w:rPr>
                <w:rFonts w:ascii="Times New Roman" w:hAnsi="Times New Roman" w:cs="Times New Roman"/>
                <w:b/>
                <w:sz w:val="24"/>
                <w:szCs w:val="24"/>
              </w:rPr>
              <w:t>2 .</w:t>
            </w:r>
            <w:proofErr w:type="gramEnd"/>
            <w:r w:rsidRPr="00016C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Культура речи.</w:t>
            </w:r>
          </w:p>
        </w:tc>
        <w:tc>
          <w:tcPr>
            <w:tcW w:w="708" w:type="dxa"/>
          </w:tcPr>
          <w:p w14:paraId="55E0910B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6C83" w:rsidRPr="00016C54" w14:paraId="654AC2F3" w14:textId="77777777" w:rsidTr="00176B76">
        <w:trPr>
          <w:trHeight w:val="1390"/>
        </w:trPr>
        <w:tc>
          <w:tcPr>
            <w:tcW w:w="566" w:type="dxa"/>
          </w:tcPr>
          <w:p w14:paraId="011F3796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  <w:p w14:paraId="25A42539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1" w:type="dxa"/>
          </w:tcPr>
          <w:p w14:paraId="2534CA3C" w14:textId="77777777" w:rsidR="00996C83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25.11</w:t>
            </w:r>
          </w:p>
          <w:p w14:paraId="753F2C8F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2..12</w:t>
            </w:r>
          </w:p>
        </w:tc>
        <w:tc>
          <w:tcPr>
            <w:tcW w:w="567" w:type="dxa"/>
            <w:gridSpan w:val="2"/>
          </w:tcPr>
          <w:p w14:paraId="139D5A75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16A3F6F9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Орфоэпические нормы современного русского языка.</w:t>
            </w:r>
          </w:p>
        </w:tc>
        <w:tc>
          <w:tcPr>
            <w:tcW w:w="9190" w:type="dxa"/>
          </w:tcPr>
          <w:p w14:paraId="2B467857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 xml:space="preserve">        Основные орфоэпические нормы современного </w:t>
            </w:r>
            <w:proofErr w:type="gramStart"/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русского  литературного</w:t>
            </w:r>
            <w:proofErr w:type="gramEnd"/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 xml:space="preserve">  языка. Отражение произносительных вариантов в современных орфоэпических словарях.</w:t>
            </w:r>
          </w:p>
          <w:p w14:paraId="498358D4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 xml:space="preserve">       Активные процессы в области произношения и ударения. Нарушение орфоэпической нормы как художественной прием.</w:t>
            </w:r>
          </w:p>
          <w:p w14:paraId="4EF391D5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 xml:space="preserve"> Орфографический и пунктуационный практикум.</w:t>
            </w:r>
          </w:p>
        </w:tc>
        <w:tc>
          <w:tcPr>
            <w:tcW w:w="851" w:type="dxa"/>
          </w:tcPr>
          <w:p w14:paraId="712E89E5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§ 10</w:t>
            </w:r>
          </w:p>
          <w:p w14:paraId="216CF727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6C524871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  <w:p w14:paraId="2BB1F683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996C83" w:rsidRPr="00016C54" w14:paraId="64C180DD" w14:textId="77777777" w:rsidTr="00176B76">
        <w:trPr>
          <w:trHeight w:val="2218"/>
        </w:trPr>
        <w:tc>
          <w:tcPr>
            <w:tcW w:w="566" w:type="dxa"/>
          </w:tcPr>
          <w:p w14:paraId="0025C96F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  <w:p w14:paraId="44AD630B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561" w:type="dxa"/>
          </w:tcPr>
          <w:p w14:paraId="4ABD6DEB" w14:textId="77777777" w:rsidR="00996C83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9.12</w:t>
            </w:r>
          </w:p>
          <w:p w14:paraId="602EBF30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16.12</w:t>
            </w:r>
          </w:p>
        </w:tc>
        <w:tc>
          <w:tcPr>
            <w:tcW w:w="567" w:type="dxa"/>
            <w:gridSpan w:val="2"/>
          </w:tcPr>
          <w:p w14:paraId="7C698713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776FE0A8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Лексические нормы современного русского литературного языка</w:t>
            </w:r>
          </w:p>
        </w:tc>
        <w:tc>
          <w:tcPr>
            <w:tcW w:w="9190" w:type="dxa"/>
          </w:tcPr>
          <w:p w14:paraId="1A0A7782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Основные лексические нормы современного </w:t>
            </w:r>
            <w:proofErr w:type="gramStart"/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русского  литературного</w:t>
            </w:r>
            <w:proofErr w:type="gramEnd"/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 xml:space="preserve"> языка. Современные толковые словари.  </w:t>
            </w:r>
            <w:proofErr w:type="gramStart"/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Отражение  вариантов</w:t>
            </w:r>
            <w:proofErr w:type="gramEnd"/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 xml:space="preserve"> лексической нормы в современных словарях. Словарные пометы.</w:t>
            </w:r>
          </w:p>
          <w:p w14:paraId="1E976E0D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Лексическая сочетаемость слова. Свободная и несвободная лексическая сочетаемость. Типичные ошибки, связанные с нарушением лексической сочетаемости.</w:t>
            </w:r>
          </w:p>
          <w:p w14:paraId="3265A890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Речевая избыточность и точность. Тавтология. Плеоназм. Типичные </w:t>
            </w:r>
            <w:proofErr w:type="gramStart"/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ошибки,  связанные</w:t>
            </w:r>
            <w:proofErr w:type="gramEnd"/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 xml:space="preserve"> с речевой  избыточностью.</w:t>
            </w:r>
          </w:p>
          <w:p w14:paraId="01006CDD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Орфографический и пунктуационный практикум.</w:t>
            </w:r>
          </w:p>
        </w:tc>
        <w:tc>
          <w:tcPr>
            <w:tcW w:w="851" w:type="dxa"/>
          </w:tcPr>
          <w:p w14:paraId="085D17E1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§ 11</w:t>
            </w:r>
          </w:p>
          <w:p w14:paraId="7669D20D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4AC34B8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  <w:p w14:paraId="6D6F5FF7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996C83" w:rsidRPr="00016C54" w14:paraId="1DAD400A" w14:textId="77777777" w:rsidTr="00176B76">
        <w:tc>
          <w:tcPr>
            <w:tcW w:w="566" w:type="dxa"/>
            <w:vMerge w:val="restart"/>
          </w:tcPr>
          <w:p w14:paraId="6E797B1E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  <w:p w14:paraId="45753020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  <w:p w14:paraId="3BC409C7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  <w:p w14:paraId="6AB7DC13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561" w:type="dxa"/>
            <w:vMerge w:val="restart"/>
          </w:tcPr>
          <w:p w14:paraId="2A82BB5E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23.12</w:t>
            </w:r>
          </w:p>
          <w:p w14:paraId="745ABF4A" w14:textId="77777777" w:rsidR="00996C83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30.12</w:t>
            </w:r>
          </w:p>
          <w:p w14:paraId="58697849" w14:textId="77777777" w:rsidR="00996C83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13.01январь</w:t>
            </w:r>
          </w:p>
          <w:p w14:paraId="613872D7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20.01</w:t>
            </w:r>
          </w:p>
        </w:tc>
        <w:tc>
          <w:tcPr>
            <w:tcW w:w="567" w:type="dxa"/>
            <w:gridSpan w:val="2"/>
            <w:vMerge w:val="restart"/>
          </w:tcPr>
          <w:p w14:paraId="4D9A98A4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14:paraId="3EDEB30E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Грамматические нормы современного русского литературного языка</w:t>
            </w:r>
          </w:p>
        </w:tc>
        <w:tc>
          <w:tcPr>
            <w:tcW w:w="9190" w:type="dxa"/>
          </w:tcPr>
          <w:p w14:paraId="0087F403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Основные грамматические нормы современного русского литературного языка. Отражение вариантов грамматической нормы в современных грамматических словарях и справочниках. Словарные пометы.</w:t>
            </w:r>
          </w:p>
          <w:p w14:paraId="7AA8B4FC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 xml:space="preserve">Управление.: управление в словосочетаниях с </w:t>
            </w:r>
            <w:proofErr w:type="gramStart"/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 xml:space="preserve">предлогами  </w:t>
            </w:r>
            <w:r w:rsidRPr="00016C54">
              <w:rPr>
                <w:rFonts w:ascii="Times New Roman" w:eastAsia="Times New Roman" w:hAnsi="Times New Roman"/>
                <w:i/>
                <w:sz w:val="24"/>
                <w:szCs w:val="24"/>
              </w:rPr>
              <w:t>благодаря</w:t>
            </w:r>
            <w:proofErr w:type="gramEnd"/>
            <w:r w:rsidRPr="00016C54">
              <w:rPr>
                <w:rFonts w:ascii="Times New Roman" w:eastAsia="Times New Roman" w:hAnsi="Times New Roman"/>
                <w:i/>
                <w:sz w:val="24"/>
                <w:szCs w:val="24"/>
              </w:rPr>
              <w:t>, согласно, вопреки.</w:t>
            </w: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 xml:space="preserve"> Типичные грамматические ошибки</w:t>
            </w:r>
          </w:p>
        </w:tc>
        <w:tc>
          <w:tcPr>
            <w:tcW w:w="851" w:type="dxa"/>
            <w:vMerge w:val="restart"/>
          </w:tcPr>
          <w:p w14:paraId="35341398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§ 12</w:t>
            </w:r>
          </w:p>
          <w:p w14:paraId="29E090C0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</w:tcPr>
          <w:p w14:paraId="271DEA1F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  <w:p w14:paraId="41AB6EF8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  <w:p w14:paraId="68CCF369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  <w:p w14:paraId="19A302C0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996C83" w:rsidRPr="00016C54" w14:paraId="44B1B517" w14:textId="77777777" w:rsidTr="00176B76">
        <w:tc>
          <w:tcPr>
            <w:tcW w:w="566" w:type="dxa"/>
            <w:vMerge/>
          </w:tcPr>
          <w:p w14:paraId="1A7E93A1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1" w:type="dxa"/>
            <w:vMerge/>
          </w:tcPr>
          <w:p w14:paraId="04F252B8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</w:tcPr>
          <w:p w14:paraId="5F5C1E68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6C075325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190" w:type="dxa"/>
          </w:tcPr>
          <w:p w14:paraId="700DAAB3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Управление в словосочетаниях с предлогом по в распределительном значении и количественными числительными (по пять груш – по пяти груш). Правильное построение словосочетаний по типу управления (отзыв о книге – рецензия на книгу, обидеться на слово – обижен словами). Правильное употребление </w:t>
            </w:r>
            <w:proofErr w:type="gramStart"/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 xml:space="preserve">предлогов  </w:t>
            </w:r>
            <w:r w:rsidRPr="00016C54">
              <w:rPr>
                <w:rFonts w:ascii="Times New Roman" w:eastAsia="Times New Roman" w:hAnsi="Times New Roman"/>
                <w:i/>
                <w:sz w:val="24"/>
                <w:szCs w:val="24"/>
              </w:rPr>
              <w:t>о</w:t>
            </w:r>
            <w:proofErr w:type="gramEnd"/>
            <w:r w:rsidRPr="00016C54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, по, из, с  </w:t>
            </w: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 xml:space="preserve">в составе словосочетания ( приехать из Москвы – приехать с Урала) Типичные грамматические ошибки. </w:t>
            </w:r>
          </w:p>
        </w:tc>
        <w:tc>
          <w:tcPr>
            <w:tcW w:w="851" w:type="dxa"/>
            <w:vMerge/>
          </w:tcPr>
          <w:p w14:paraId="575A8365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14:paraId="466FA8F6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6C83" w:rsidRPr="00016C54" w14:paraId="3BBAB58E" w14:textId="77777777" w:rsidTr="00176B76">
        <w:trPr>
          <w:trHeight w:val="1114"/>
        </w:trPr>
        <w:tc>
          <w:tcPr>
            <w:tcW w:w="566" w:type="dxa"/>
            <w:vMerge/>
          </w:tcPr>
          <w:p w14:paraId="707D1762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1" w:type="dxa"/>
            <w:vMerge/>
          </w:tcPr>
          <w:p w14:paraId="09F6F740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</w:tcPr>
          <w:p w14:paraId="62781469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33B3E8E5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190" w:type="dxa"/>
          </w:tcPr>
          <w:p w14:paraId="17FA707C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 xml:space="preserve">        Нормы употребления причастных и деепричастных оборотов, предложений с косвенной речью. Типичные грамматические ошибки.</w:t>
            </w:r>
          </w:p>
          <w:p w14:paraId="7DBA0FF9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 xml:space="preserve">        Типичные ошибки в построении сложных предложений: постановка рядом двух однозначных союзов ( но и однако, что и будто, что и как будто)</w:t>
            </w:r>
          </w:p>
        </w:tc>
        <w:tc>
          <w:tcPr>
            <w:tcW w:w="851" w:type="dxa"/>
            <w:vMerge/>
          </w:tcPr>
          <w:p w14:paraId="6603B5DF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14:paraId="376513F0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6C83" w:rsidRPr="00016C54" w14:paraId="2007AB25" w14:textId="77777777" w:rsidTr="00176B76">
        <w:tc>
          <w:tcPr>
            <w:tcW w:w="566" w:type="dxa"/>
          </w:tcPr>
          <w:p w14:paraId="04D3DA7D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561" w:type="dxa"/>
          </w:tcPr>
          <w:p w14:paraId="4E718EFA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27.01 </w:t>
            </w:r>
          </w:p>
        </w:tc>
        <w:tc>
          <w:tcPr>
            <w:tcW w:w="567" w:type="dxa"/>
            <w:gridSpan w:val="2"/>
          </w:tcPr>
          <w:p w14:paraId="7586F50B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55739A3C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Речевой этикет в деловом общении</w:t>
            </w:r>
          </w:p>
        </w:tc>
        <w:tc>
          <w:tcPr>
            <w:tcW w:w="9190" w:type="dxa"/>
          </w:tcPr>
          <w:p w14:paraId="4EF0D7B9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 xml:space="preserve">Этические </w:t>
            </w:r>
            <w:proofErr w:type="gramStart"/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нормы .</w:t>
            </w:r>
            <w:proofErr w:type="gramEnd"/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 xml:space="preserve">  правила этикета интернет-дискуссии, интернет- </w:t>
            </w:r>
            <w:proofErr w:type="gramStart"/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полемики,  Этикетное</w:t>
            </w:r>
            <w:proofErr w:type="gramEnd"/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 xml:space="preserve"> речевое поведение в ситуациях речевого общения.</w:t>
            </w:r>
          </w:p>
          <w:p w14:paraId="0890AB94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Орфографический и пунктуационный практикум.</w:t>
            </w:r>
          </w:p>
        </w:tc>
        <w:tc>
          <w:tcPr>
            <w:tcW w:w="851" w:type="dxa"/>
          </w:tcPr>
          <w:p w14:paraId="3112F84D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§ 13</w:t>
            </w:r>
          </w:p>
        </w:tc>
        <w:tc>
          <w:tcPr>
            <w:tcW w:w="708" w:type="dxa"/>
          </w:tcPr>
          <w:p w14:paraId="3FCC69E7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996C83" w:rsidRPr="00016C54" w14:paraId="1EC33766" w14:textId="77777777" w:rsidTr="00176B76">
        <w:tc>
          <w:tcPr>
            <w:tcW w:w="566" w:type="dxa"/>
          </w:tcPr>
          <w:p w14:paraId="613D7751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561" w:type="dxa"/>
          </w:tcPr>
          <w:p w14:paraId="0E174634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3.02февраль</w:t>
            </w:r>
          </w:p>
        </w:tc>
        <w:tc>
          <w:tcPr>
            <w:tcW w:w="567" w:type="dxa"/>
            <w:gridSpan w:val="2"/>
          </w:tcPr>
          <w:p w14:paraId="2DED0252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787EDDED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Правила сетевого этикета</w:t>
            </w:r>
          </w:p>
        </w:tc>
        <w:tc>
          <w:tcPr>
            <w:tcW w:w="9190" w:type="dxa"/>
          </w:tcPr>
          <w:p w14:paraId="3614BAA5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 xml:space="preserve">Этика и этикет в электронной среде общения. Понятие </w:t>
            </w:r>
            <w:proofErr w:type="spellStart"/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нетикета</w:t>
            </w:r>
            <w:proofErr w:type="spellEnd"/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. Ключевые слова раздела. Обобщение материала.</w:t>
            </w:r>
          </w:p>
        </w:tc>
        <w:tc>
          <w:tcPr>
            <w:tcW w:w="851" w:type="dxa"/>
          </w:tcPr>
          <w:p w14:paraId="544914FF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§ 14</w:t>
            </w:r>
          </w:p>
        </w:tc>
        <w:tc>
          <w:tcPr>
            <w:tcW w:w="708" w:type="dxa"/>
          </w:tcPr>
          <w:p w14:paraId="12B7584D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996C83" w:rsidRPr="00016C54" w14:paraId="04946F3C" w14:textId="77777777" w:rsidTr="00176B76">
        <w:tc>
          <w:tcPr>
            <w:tcW w:w="566" w:type="dxa"/>
          </w:tcPr>
          <w:p w14:paraId="42310B16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561" w:type="dxa"/>
          </w:tcPr>
          <w:p w14:paraId="6E832C52" w14:textId="77777777" w:rsidR="00996C83" w:rsidRPr="00016C54" w:rsidRDefault="00996C83" w:rsidP="00176B7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10.02</w:t>
            </w:r>
          </w:p>
        </w:tc>
        <w:tc>
          <w:tcPr>
            <w:tcW w:w="567" w:type="dxa"/>
            <w:gridSpan w:val="2"/>
          </w:tcPr>
          <w:p w14:paraId="3948441E" w14:textId="77777777" w:rsidR="00996C83" w:rsidRPr="00016C54" w:rsidRDefault="00996C83" w:rsidP="00176B7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246A1655" w14:textId="77777777" w:rsidR="00996C83" w:rsidRPr="00016C54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Проверочная работа( представление проектов, результатов исследовательских работ)</w:t>
            </w:r>
          </w:p>
        </w:tc>
        <w:tc>
          <w:tcPr>
            <w:tcW w:w="9190" w:type="dxa"/>
          </w:tcPr>
          <w:p w14:paraId="14E76FC8" w14:textId="77777777" w:rsidR="00996C83" w:rsidRPr="00016C54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C54">
              <w:rPr>
                <w:rFonts w:ascii="Times New Roman" w:hAnsi="Times New Roman" w:cs="Times New Roman"/>
                <w:sz w:val="24"/>
                <w:szCs w:val="24"/>
              </w:rPr>
              <w:t xml:space="preserve">Защита проектных работ </w:t>
            </w:r>
          </w:p>
        </w:tc>
        <w:tc>
          <w:tcPr>
            <w:tcW w:w="851" w:type="dxa"/>
          </w:tcPr>
          <w:p w14:paraId="0DB80847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§ 10-14</w:t>
            </w:r>
          </w:p>
        </w:tc>
        <w:tc>
          <w:tcPr>
            <w:tcW w:w="708" w:type="dxa"/>
          </w:tcPr>
          <w:p w14:paraId="68223D3E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996C83" w:rsidRPr="00016C54" w14:paraId="2918EA7A" w14:textId="77777777" w:rsidTr="00176B76">
        <w:tc>
          <w:tcPr>
            <w:tcW w:w="15994" w:type="dxa"/>
            <w:gridSpan w:val="8"/>
          </w:tcPr>
          <w:p w14:paraId="4D7C0000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b/>
                <w:sz w:val="24"/>
                <w:szCs w:val="24"/>
              </w:rPr>
              <w:t>Речь. Текст.</w:t>
            </w:r>
          </w:p>
        </w:tc>
      </w:tr>
      <w:tr w:rsidR="00996C83" w:rsidRPr="00016C54" w14:paraId="42AC5EC6" w14:textId="77777777" w:rsidTr="00176B76">
        <w:trPr>
          <w:trHeight w:val="838"/>
        </w:trPr>
        <w:tc>
          <w:tcPr>
            <w:tcW w:w="566" w:type="dxa"/>
          </w:tcPr>
          <w:p w14:paraId="3BE80211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  <w:p w14:paraId="4EA42569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561" w:type="dxa"/>
          </w:tcPr>
          <w:p w14:paraId="0A3C01D1" w14:textId="77777777" w:rsidR="00996C83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17.02</w:t>
            </w:r>
          </w:p>
          <w:p w14:paraId="3B1E6C25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2.03март</w:t>
            </w:r>
          </w:p>
        </w:tc>
        <w:tc>
          <w:tcPr>
            <w:tcW w:w="567" w:type="dxa"/>
            <w:gridSpan w:val="2"/>
          </w:tcPr>
          <w:p w14:paraId="19278A48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1CF0A089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Русский язык в интернете</w:t>
            </w:r>
          </w:p>
        </w:tc>
        <w:tc>
          <w:tcPr>
            <w:tcW w:w="9190" w:type="dxa"/>
          </w:tcPr>
          <w:p w14:paraId="564B59F8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Русский язык в Интернете. Правила информационной безопасности при общении в социальных сетях. Контактное и дистанционное общение.</w:t>
            </w:r>
          </w:p>
          <w:p w14:paraId="23C773C2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Этикет-интернет переписки. Орфографический и пунктуационный практикум.</w:t>
            </w:r>
          </w:p>
        </w:tc>
        <w:tc>
          <w:tcPr>
            <w:tcW w:w="851" w:type="dxa"/>
          </w:tcPr>
          <w:p w14:paraId="35B0AC33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§ 15</w:t>
            </w:r>
          </w:p>
          <w:p w14:paraId="55CAE862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§ 15</w:t>
            </w:r>
          </w:p>
        </w:tc>
        <w:tc>
          <w:tcPr>
            <w:tcW w:w="708" w:type="dxa"/>
          </w:tcPr>
          <w:p w14:paraId="6441D8DB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  <w:p w14:paraId="4D2940EB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996C83" w:rsidRPr="00016C54" w14:paraId="2BEFFA2B" w14:textId="77777777" w:rsidTr="00176B76">
        <w:trPr>
          <w:trHeight w:val="1104"/>
        </w:trPr>
        <w:tc>
          <w:tcPr>
            <w:tcW w:w="566" w:type="dxa"/>
          </w:tcPr>
          <w:p w14:paraId="69BC9EE1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  <w:p w14:paraId="04280C7C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561" w:type="dxa"/>
          </w:tcPr>
          <w:p w14:paraId="0F73B65C" w14:textId="77777777" w:rsidR="00996C83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26.03</w:t>
            </w:r>
          </w:p>
          <w:p w14:paraId="65279B92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23.04 </w:t>
            </w:r>
          </w:p>
        </w:tc>
        <w:tc>
          <w:tcPr>
            <w:tcW w:w="567" w:type="dxa"/>
            <w:gridSpan w:val="2"/>
          </w:tcPr>
          <w:p w14:paraId="3B881A10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6F5CB279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виды преобразования текстов.</w:t>
            </w:r>
          </w:p>
        </w:tc>
        <w:tc>
          <w:tcPr>
            <w:tcW w:w="9190" w:type="dxa"/>
          </w:tcPr>
          <w:p w14:paraId="5237C3EB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Текст как единица языка в речи Виды преобразования текстов: аннотация. Орфографический и пунктуационный практикум.</w:t>
            </w:r>
          </w:p>
          <w:p w14:paraId="4063E0DE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Виды преобразования текстов: конспект. Использование графиков.  Диаграмм, схем для представления информации.</w:t>
            </w:r>
          </w:p>
        </w:tc>
        <w:tc>
          <w:tcPr>
            <w:tcW w:w="851" w:type="dxa"/>
          </w:tcPr>
          <w:p w14:paraId="52B67DF6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§ 16</w:t>
            </w:r>
          </w:p>
          <w:p w14:paraId="3E0B33FD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§ 16</w:t>
            </w:r>
          </w:p>
        </w:tc>
        <w:tc>
          <w:tcPr>
            <w:tcW w:w="708" w:type="dxa"/>
          </w:tcPr>
          <w:p w14:paraId="4ED640C8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  <w:p w14:paraId="0C802AA0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996C83" w:rsidRPr="00016C54" w14:paraId="6A1DA4CF" w14:textId="77777777" w:rsidTr="00176B76">
        <w:tc>
          <w:tcPr>
            <w:tcW w:w="566" w:type="dxa"/>
          </w:tcPr>
          <w:p w14:paraId="305D0662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561" w:type="dxa"/>
          </w:tcPr>
          <w:p w14:paraId="7BCAB15E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6.04апрель</w:t>
            </w:r>
          </w:p>
        </w:tc>
        <w:tc>
          <w:tcPr>
            <w:tcW w:w="567" w:type="dxa"/>
            <w:gridSpan w:val="2"/>
          </w:tcPr>
          <w:p w14:paraId="2A036633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F748087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Разговорная речь. Анекдот,  шутка.</w:t>
            </w:r>
          </w:p>
        </w:tc>
        <w:tc>
          <w:tcPr>
            <w:tcW w:w="9190" w:type="dxa"/>
          </w:tcPr>
          <w:p w14:paraId="13739842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 xml:space="preserve">функциональные разновидности языка. Разговорная речь. Анекдоты. Шутка. </w:t>
            </w:r>
          </w:p>
          <w:p w14:paraId="54A4CDF4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 xml:space="preserve">        Орфографический и пунктуационный практикум.</w:t>
            </w:r>
          </w:p>
        </w:tc>
        <w:tc>
          <w:tcPr>
            <w:tcW w:w="851" w:type="dxa"/>
          </w:tcPr>
          <w:p w14:paraId="517DE966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§ 17</w:t>
            </w:r>
          </w:p>
        </w:tc>
        <w:tc>
          <w:tcPr>
            <w:tcW w:w="708" w:type="dxa"/>
          </w:tcPr>
          <w:p w14:paraId="666FCD23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996C83" w:rsidRPr="00016C54" w14:paraId="5F199083" w14:textId="77777777" w:rsidTr="00176B76">
        <w:tc>
          <w:tcPr>
            <w:tcW w:w="566" w:type="dxa"/>
          </w:tcPr>
          <w:p w14:paraId="0E488506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561" w:type="dxa"/>
          </w:tcPr>
          <w:p w14:paraId="0F23F945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567" w:type="dxa"/>
            <w:gridSpan w:val="2"/>
          </w:tcPr>
          <w:p w14:paraId="721E877B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18407B76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Официально- деловой стиль.</w:t>
            </w:r>
          </w:p>
        </w:tc>
        <w:tc>
          <w:tcPr>
            <w:tcW w:w="9190" w:type="dxa"/>
          </w:tcPr>
          <w:p w14:paraId="7CCD286B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Официально- деловой стиль.  Деловое письмо, его структурные элементы и языковые особенности. Орфографический и пунктуационный практикум</w:t>
            </w:r>
          </w:p>
        </w:tc>
        <w:tc>
          <w:tcPr>
            <w:tcW w:w="851" w:type="dxa"/>
          </w:tcPr>
          <w:p w14:paraId="659486CE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§ 18</w:t>
            </w:r>
          </w:p>
        </w:tc>
        <w:tc>
          <w:tcPr>
            <w:tcW w:w="708" w:type="dxa"/>
          </w:tcPr>
          <w:p w14:paraId="0E048972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996C83" w:rsidRPr="00016C54" w14:paraId="3727ADD2" w14:textId="77777777" w:rsidTr="00176B76">
        <w:tc>
          <w:tcPr>
            <w:tcW w:w="566" w:type="dxa"/>
          </w:tcPr>
          <w:p w14:paraId="72C9D0F9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561" w:type="dxa"/>
          </w:tcPr>
          <w:p w14:paraId="4362C310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20.04</w:t>
            </w:r>
          </w:p>
        </w:tc>
        <w:tc>
          <w:tcPr>
            <w:tcW w:w="567" w:type="dxa"/>
            <w:gridSpan w:val="2"/>
          </w:tcPr>
          <w:p w14:paraId="3EE21827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02C553C2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 xml:space="preserve">Научно-учебный </w:t>
            </w:r>
            <w:proofErr w:type="spellStart"/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подстиль</w:t>
            </w:r>
            <w:proofErr w:type="spellEnd"/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. Доклад, сообщение.</w:t>
            </w:r>
          </w:p>
        </w:tc>
        <w:tc>
          <w:tcPr>
            <w:tcW w:w="9190" w:type="dxa"/>
          </w:tcPr>
          <w:p w14:paraId="672AE6CE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 xml:space="preserve">Учебно-научный </w:t>
            </w:r>
            <w:proofErr w:type="spellStart"/>
            <w:proofErr w:type="gramStart"/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стиль.Доклад</w:t>
            </w:r>
            <w:proofErr w:type="spellEnd"/>
            <w:proofErr w:type="gramEnd"/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. Сообщение. Речь оппонента на защите проекта.</w:t>
            </w:r>
          </w:p>
          <w:p w14:paraId="73E568EB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 xml:space="preserve"> Орфографический и пунктуационный практикум</w:t>
            </w:r>
          </w:p>
        </w:tc>
        <w:tc>
          <w:tcPr>
            <w:tcW w:w="851" w:type="dxa"/>
          </w:tcPr>
          <w:p w14:paraId="42F6E86C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§ 19</w:t>
            </w:r>
          </w:p>
        </w:tc>
        <w:tc>
          <w:tcPr>
            <w:tcW w:w="708" w:type="dxa"/>
          </w:tcPr>
          <w:p w14:paraId="153F4430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996C83" w:rsidRPr="00016C54" w14:paraId="1C9A7650" w14:textId="77777777" w:rsidTr="00176B76">
        <w:tc>
          <w:tcPr>
            <w:tcW w:w="566" w:type="dxa"/>
          </w:tcPr>
          <w:p w14:paraId="0844169A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561" w:type="dxa"/>
          </w:tcPr>
          <w:p w14:paraId="3723C619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27.05</w:t>
            </w:r>
          </w:p>
        </w:tc>
        <w:tc>
          <w:tcPr>
            <w:tcW w:w="567" w:type="dxa"/>
            <w:gridSpan w:val="2"/>
          </w:tcPr>
          <w:p w14:paraId="727370BD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1B903B0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Публицистический стиль. Проблемный очерк.</w:t>
            </w:r>
          </w:p>
        </w:tc>
        <w:tc>
          <w:tcPr>
            <w:tcW w:w="9190" w:type="dxa"/>
          </w:tcPr>
          <w:p w14:paraId="41CF48AF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Публицистический стиль. Проблемный очерк.</w:t>
            </w:r>
          </w:p>
          <w:p w14:paraId="482441EF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Орфографический и пунктуационный практикум</w:t>
            </w:r>
          </w:p>
        </w:tc>
        <w:tc>
          <w:tcPr>
            <w:tcW w:w="851" w:type="dxa"/>
          </w:tcPr>
          <w:p w14:paraId="320237EE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§ 20</w:t>
            </w:r>
          </w:p>
        </w:tc>
        <w:tc>
          <w:tcPr>
            <w:tcW w:w="708" w:type="dxa"/>
          </w:tcPr>
          <w:p w14:paraId="1A287197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996C83" w:rsidRPr="00016C54" w14:paraId="26BCBA45" w14:textId="77777777" w:rsidTr="00176B76">
        <w:trPr>
          <w:trHeight w:val="1380"/>
        </w:trPr>
        <w:tc>
          <w:tcPr>
            <w:tcW w:w="566" w:type="dxa"/>
          </w:tcPr>
          <w:p w14:paraId="6CB9A756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561" w:type="dxa"/>
          </w:tcPr>
          <w:p w14:paraId="29558B00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4.0</w:t>
            </w: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май</w:t>
            </w: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gridSpan w:val="2"/>
          </w:tcPr>
          <w:p w14:paraId="51C2431C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24956749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Язык художественной литературы, Прецедентные тексты.</w:t>
            </w:r>
          </w:p>
        </w:tc>
        <w:tc>
          <w:tcPr>
            <w:tcW w:w="9190" w:type="dxa"/>
          </w:tcPr>
          <w:p w14:paraId="12A81465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 xml:space="preserve">Язык художественной литературы. Диалогичность в художественном </w:t>
            </w:r>
            <w:proofErr w:type="gramStart"/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произведении..</w:t>
            </w:r>
            <w:proofErr w:type="gramEnd"/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 xml:space="preserve"> Текст и </w:t>
            </w:r>
            <w:proofErr w:type="spellStart"/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интертекст</w:t>
            </w:r>
            <w:proofErr w:type="spellEnd"/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552314FF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Афоризмы .</w:t>
            </w:r>
            <w:proofErr w:type="gramEnd"/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 xml:space="preserve"> Прецедентные тексты.</w:t>
            </w:r>
          </w:p>
          <w:p w14:paraId="3DE95E38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 xml:space="preserve"> Орфографический и пунктуационный практикум</w:t>
            </w:r>
          </w:p>
          <w:p w14:paraId="3CD04D2E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Ключевые слова раздела. Обобщение материала.</w:t>
            </w:r>
          </w:p>
        </w:tc>
        <w:tc>
          <w:tcPr>
            <w:tcW w:w="851" w:type="dxa"/>
          </w:tcPr>
          <w:p w14:paraId="1E2DB874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§ 21</w:t>
            </w:r>
          </w:p>
        </w:tc>
        <w:tc>
          <w:tcPr>
            <w:tcW w:w="708" w:type="dxa"/>
          </w:tcPr>
          <w:p w14:paraId="5B09EC57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996C83" w:rsidRPr="00016C54" w14:paraId="3FBE96BF" w14:textId="77777777" w:rsidTr="00176B76">
        <w:tc>
          <w:tcPr>
            <w:tcW w:w="566" w:type="dxa"/>
          </w:tcPr>
          <w:p w14:paraId="3142BBCA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1561" w:type="dxa"/>
          </w:tcPr>
          <w:p w14:paraId="682AFC3D" w14:textId="77777777" w:rsidR="00996C83" w:rsidRPr="00016C54" w:rsidRDefault="00996C83" w:rsidP="00176B7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11.05</w:t>
            </w:r>
          </w:p>
        </w:tc>
        <w:tc>
          <w:tcPr>
            <w:tcW w:w="567" w:type="dxa"/>
            <w:gridSpan w:val="2"/>
          </w:tcPr>
          <w:p w14:paraId="541B916B" w14:textId="77777777" w:rsidR="00996C83" w:rsidRPr="00016C54" w:rsidRDefault="00996C83" w:rsidP="00176B7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40A686DE" w14:textId="77777777" w:rsidR="00996C83" w:rsidRPr="00016C54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Проверочная работа( представление проектов, результатов исследовательских работ)</w:t>
            </w:r>
          </w:p>
        </w:tc>
        <w:tc>
          <w:tcPr>
            <w:tcW w:w="9190" w:type="dxa"/>
          </w:tcPr>
          <w:p w14:paraId="4F90DA0D" w14:textId="77777777" w:rsidR="00996C83" w:rsidRPr="00016C54" w:rsidRDefault="00996C83" w:rsidP="00176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C54">
              <w:rPr>
                <w:rFonts w:ascii="Times New Roman" w:hAnsi="Times New Roman" w:cs="Times New Roman"/>
                <w:sz w:val="24"/>
                <w:szCs w:val="24"/>
              </w:rPr>
              <w:t xml:space="preserve">Защита проектных работ </w:t>
            </w:r>
          </w:p>
        </w:tc>
        <w:tc>
          <w:tcPr>
            <w:tcW w:w="851" w:type="dxa"/>
          </w:tcPr>
          <w:p w14:paraId="0309F1AE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§ 15-21</w:t>
            </w:r>
          </w:p>
        </w:tc>
        <w:tc>
          <w:tcPr>
            <w:tcW w:w="708" w:type="dxa"/>
          </w:tcPr>
          <w:p w14:paraId="2F89423B" w14:textId="77777777" w:rsidR="00996C83" w:rsidRPr="00016C54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C5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996C83" w:rsidRPr="00016C54" w14:paraId="0A259A6D" w14:textId="77777777" w:rsidTr="00176B76">
        <w:tc>
          <w:tcPr>
            <w:tcW w:w="566" w:type="dxa"/>
          </w:tcPr>
          <w:p w14:paraId="0DA9E88B" w14:textId="77777777" w:rsidR="00996C83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430A">
              <w:rPr>
                <w:rFonts w:ascii="Times New Roman" w:eastAsia="Times New Roman" w:hAnsi="Times New Roman"/>
                <w:sz w:val="24"/>
                <w:szCs w:val="24"/>
              </w:rPr>
              <w:t>33</w:t>
            </w:r>
          </w:p>
          <w:p w14:paraId="4A4AD717" w14:textId="77777777" w:rsidR="00996C83" w:rsidRPr="0005430A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34</w:t>
            </w:r>
          </w:p>
          <w:p w14:paraId="342A68D8" w14:textId="77777777" w:rsidR="00996C83" w:rsidRPr="0005430A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14:paraId="5A04F7FD" w14:textId="77777777" w:rsidR="00996C83" w:rsidRDefault="00996C83" w:rsidP="00176B7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18.05</w:t>
            </w:r>
          </w:p>
          <w:p w14:paraId="0BAA96BB" w14:textId="77777777" w:rsidR="00996C83" w:rsidRPr="0005430A" w:rsidRDefault="00996C83" w:rsidP="00176B7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25.05</w:t>
            </w:r>
          </w:p>
        </w:tc>
        <w:tc>
          <w:tcPr>
            <w:tcW w:w="567" w:type="dxa"/>
            <w:gridSpan w:val="2"/>
          </w:tcPr>
          <w:p w14:paraId="2A65340A" w14:textId="77777777" w:rsidR="00996C83" w:rsidRPr="0005430A" w:rsidRDefault="00996C83" w:rsidP="00176B7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078A2EA4" w14:textId="77777777" w:rsidR="00996C83" w:rsidRPr="0005430A" w:rsidRDefault="00996C83" w:rsidP="00176B7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430A">
              <w:rPr>
                <w:rFonts w:ascii="Times New Roman" w:eastAsia="Times New Roman" w:hAnsi="Times New Roman"/>
                <w:sz w:val="24"/>
                <w:szCs w:val="24"/>
              </w:rPr>
              <w:t>резерв</w:t>
            </w:r>
          </w:p>
        </w:tc>
        <w:tc>
          <w:tcPr>
            <w:tcW w:w="9190" w:type="dxa"/>
          </w:tcPr>
          <w:p w14:paraId="5B2BF63C" w14:textId="77777777" w:rsidR="00996C83" w:rsidRPr="00935DC7" w:rsidRDefault="00996C83" w:rsidP="00176B76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14:paraId="40923F87" w14:textId="77777777" w:rsidR="00996C83" w:rsidRPr="0005430A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459BEED1" w14:textId="77777777" w:rsidR="00996C83" w:rsidRPr="0005430A" w:rsidRDefault="00996C83" w:rsidP="00176B76">
            <w:pPr>
              <w:spacing w:line="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430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</w:tbl>
    <w:p w14:paraId="5FA1FA8C" w14:textId="77777777" w:rsidR="00996C83" w:rsidRPr="00016C54" w:rsidRDefault="00996C83" w:rsidP="00996C83">
      <w:pPr>
        <w:spacing w:after="0" w:line="0" w:lineRule="atLeast"/>
        <w:ind w:left="620"/>
        <w:rPr>
          <w:rFonts w:ascii="Times New Roman" w:eastAsia="Times New Roman" w:hAnsi="Times New Roman"/>
          <w:sz w:val="24"/>
          <w:szCs w:val="24"/>
        </w:rPr>
      </w:pPr>
    </w:p>
    <w:p w14:paraId="6415BA7A" w14:textId="77777777" w:rsidR="00996C83" w:rsidRPr="00016C54" w:rsidRDefault="00996C83" w:rsidP="00996C83">
      <w:pPr>
        <w:spacing w:after="0" w:line="0" w:lineRule="atLeast"/>
        <w:ind w:left="620"/>
        <w:rPr>
          <w:rFonts w:ascii="Times New Roman" w:eastAsia="Times New Roman" w:hAnsi="Times New Roman"/>
          <w:sz w:val="24"/>
          <w:szCs w:val="24"/>
        </w:rPr>
      </w:pPr>
    </w:p>
    <w:p w14:paraId="309FD08F" w14:textId="77777777" w:rsidR="00996C83" w:rsidRPr="00016C54" w:rsidRDefault="00996C83" w:rsidP="00996C83">
      <w:pPr>
        <w:spacing w:after="0" w:line="0" w:lineRule="atLeast"/>
        <w:ind w:left="620"/>
        <w:rPr>
          <w:rFonts w:ascii="Times New Roman" w:eastAsia="Times New Roman" w:hAnsi="Times New Roman"/>
          <w:sz w:val="24"/>
          <w:szCs w:val="24"/>
        </w:rPr>
      </w:pPr>
    </w:p>
    <w:p w14:paraId="7E10C98C" w14:textId="77777777" w:rsidR="00996C83" w:rsidRPr="00016C54" w:rsidRDefault="00996C83" w:rsidP="00996C83">
      <w:pPr>
        <w:spacing w:after="0" w:line="0" w:lineRule="atLeast"/>
        <w:ind w:left="620"/>
        <w:rPr>
          <w:rFonts w:ascii="Times New Roman" w:eastAsia="Times New Roman" w:hAnsi="Times New Roman"/>
          <w:sz w:val="24"/>
          <w:szCs w:val="24"/>
        </w:rPr>
      </w:pPr>
    </w:p>
    <w:p w14:paraId="65110AA0" w14:textId="77777777" w:rsidR="00996C83" w:rsidRPr="00016C54" w:rsidRDefault="00996C83" w:rsidP="00996C83">
      <w:pPr>
        <w:jc w:val="center"/>
        <w:rPr>
          <w:rFonts w:ascii="Times New Roman" w:hAnsi="Times New Roman" w:cs="Times New Roman"/>
          <w:b/>
        </w:rPr>
      </w:pPr>
    </w:p>
    <w:p w14:paraId="59D18540" w14:textId="77777777" w:rsidR="00996C83" w:rsidRPr="00016C54" w:rsidRDefault="00996C83" w:rsidP="00996C83">
      <w:pPr>
        <w:jc w:val="center"/>
        <w:rPr>
          <w:rFonts w:ascii="Times New Roman" w:hAnsi="Times New Roman" w:cs="Times New Roman"/>
          <w:b/>
        </w:rPr>
      </w:pPr>
    </w:p>
    <w:p w14:paraId="55F1BC05" w14:textId="77777777" w:rsidR="00996C83" w:rsidRPr="00016C54" w:rsidRDefault="00996C83" w:rsidP="00996C83">
      <w:pPr>
        <w:jc w:val="center"/>
        <w:rPr>
          <w:rFonts w:ascii="Times New Roman" w:hAnsi="Times New Roman" w:cs="Times New Roman"/>
          <w:b/>
        </w:rPr>
      </w:pPr>
    </w:p>
    <w:p w14:paraId="35C6E881" w14:textId="77777777" w:rsidR="00996C83" w:rsidRPr="00016C54" w:rsidRDefault="00996C83" w:rsidP="00996C83">
      <w:pPr>
        <w:jc w:val="center"/>
        <w:rPr>
          <w:rFonts w:ascii="Times New Roman" w:hAnsi="Times New Roman" w:cs="Times New Roman"/>
          <w:b/>
        </w:rPr>
      </w:pPr>
    </w:p>
    <w:p w14:paraId="2AD26ACA" w14:textId="77777777" w:rsidR="00996C83" w:rsidRPr="00016C54" w:rsidRDefault="00996C83" w:rsidP="00996C83">
      <w:pPr>
        <w:jc w:val="center"/>
        <w:rPr>
          <w:rFonts w:ascii="Times New Roman" w:hAnsi="Times New Roman" w:cs="Times New Roman"/>
          <w:b/>
        </w:rPr>
      </w:pPr>
    </w:p>
    <w:p w14:paraId="65579DA0" w14:textId="77777777" w:rsidR="00996C83" w:rsidRPr="00016C54" w:rsidRDefault="00996C83" w:rsidP="00996C83">
      <w:pPr>
        <w:jc w:val="center"/>
        <w:rPr>
          <w:rFonts w:ascii="Times New Roman" w:hAnsi="Times New Roman" w:cs="Times New Roman"/>
          <w:b/>
        </w:rPr>
      </w:pPr>
    </w:p>
    <w:p w14:paraId="26EC9DCE" w14:textId="77777777" w:rsidR="00996C83" w:rsidRPr="00824BC6" w:rsidRDefault="00996C83" w:rsidP="00996C8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" w:name="_GoBack"/>
      <w:bookmarkEnd w:id="2"/>
    </w:p>
    <w:p w14:paraId="5E6EA2CE" w14:textId="77777777" w:rsidR="00996C83" w:rsidRDefault="00996C83" w:rsidP="00996C8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6890CD" w14:textId="77777777" w:rsidR="00996C83" w:rsidRDefault="00996C83" w:rsidP="00996C8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87EBC1" w14:textId="77777777" w:rsidR="00996C83" w:rsidRDefault="00996C83" w:rsidP="00996C8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46C1871" w14:textId="77777777" w:rsidR="00996C83" w:rsidRDefault="00996C83" w:rsidP="00996C8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1F26BE8" w14:textId="77777777" w:rsidR="00996C83" w:rsidRDefault="00996C83" w:rsidP="00996C8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C22A0B6" w14:textId="77777777" w:rsidR="00996C83" w:rsidRDefault="00996C83" w:rsidP="00996C8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77C4281" w14:textId="77777777" w:rsidR="00996C83" w:rsidRDefault="00996C83" w:rsidP="00996C8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5102748" w14:textId="77777777" w:rsidR="00996C83" w:rsidRDefault="00996C83" w:rsidP="00996C8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1DE45A3" w14:textId="77777777" w:rsidR="009A63F8" w:rsidRDefault="009A63F8" w:rsidP="00371D00">
      <w:pPr>
        <w:spacing w:after="0" w:line="0" w:lineRule="atLeast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0010EF5E" w14:textId="77777777" w:rsidR="009A63F8" w:rsidRDefault="009A63F8" w:rsidP="00371D00">
      <w:pPr>
        <w:spacing w:after="0" w:line="0" w:lineRule="atLeast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491BDE56" w14:textId="77777777" w:rsidR="009A63F8" w:rsidRDefault="009A63F8" w:rsidP="00371D00">
      <w:pPr>
        <w:spacing w:after="0" w:line="0" w:lineRule="atLeast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634A16C3" w14:textId="77777777" w:rsidR="009A63F8" w:rsidRDefault="009A63F8" w:rsidP="00371D00">
      <w:pPr>
        <w:spacing w:after="0" w:line="0" w:lineRule="atLeast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4C0897EA" w14:textId="77777777" w:rsidR="009A63F8" w:rsidRDefault="009A63F8" w:rsidP="00371D00">
      <w:pPr>
        <w:spacing w:after="0" w:line="0" w:lineRule="atLeast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4B1DAC6B" w14:textId="77777777" w:rsidR="009A63F8" w:rsidRDefault="009A63F8" w:rsidP="00371D00">
      <w:pPr>
        <w:spacing w:after="0" w:line="0" w:lineRule="atLeast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74E1C498" w14:textId="5D633F40" w:rsidR="009A63F8" w:rsidRDefault="009A63F8" w:rsidP="00371D00">
      <w:pPr>
        <w:spacing w:after="0" w:line="0" w:lineRule="atLeast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437E5344" w14:textId="604D2973" w:rsidR="00CF520D" w:rsidRDefault="00CF520D" w:rsidP="00371D00">
      <w:pPr>
        <w:spacing w:after="0" w:line="0" w:lineRule="atLeast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0B3C0124" w14:textId="180465D2" w:rsidR="00CF520D" w:rsidRDefault="00CF520D" w:rsidP="00371D00">
      <w:pPr>
        <w:spacing w:after="0" w:line="0" w:lineRule="atLeast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7BC2F56A" w14:textId="014DD255" w:rsidR="00CF520D" w:rsidRDefault="00CF520D" w:rsidP="00371D00">
      <w:pPr>
        <w:spacing w:after="0" w:line="0" w:lineRule="atLeast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68F556FF" w14:textId="77777777" w:rsidR="00B81414" w:rsidRDefault="00B81414" w:rsidP="00163403">
      <w:pPr>
        <w:jc w:val="center"/>
        <w:rPr>
          <w:rFonts w:ascii="Times New Roman" w:hAnsi="Times New Roman" w:cs="Times New Roman"/>
          <w:b/>
        </w:rPr>
      </w:pPr>
    </w:p>
    <w:sectPr w:rsidR="00B81414" w:rsidSect="009A63F8">
      <w:pgSz w:w="16838" w:h="11906" w:orient="landscape"/>
      <w:pgMar w:top="851" w:right="720" w:bottom="56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hybridMultilevel"/>
    <w:tmpl w:val="12200854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В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4"/>
    <w:multiLevelType w:val="hybridMultilevel"/>
    <w:tmpl w:val="4DB127F8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5"/>
    <w:multiLevelType w:val="hybridMultilevel"/>
    <w:tmpl w:val="0216231A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6"/>
    <w:multiLevelType w:val="hybridMultilevel"/>
    <w:tmpl w:val="1F16E9E8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7"/>
    <w:multiLevelType w:val="hybridMultilevel"/>
    <w:tmpl w:val="1190CDE6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8"/>
    <w:multiLevelType w:val="hybridMultilevel"/>
    <w:tmpl w:val="66EF438C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A"/>
    <w:multiLevelType w:val="hybridMultilevel"/>
    <w:tmpl w:val="3352255A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B"/>
    <w:multiLevelType w:val="hybridMultilevel"/>
    <w:tmpl w:val="109CF92E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0C"/>
    <w:multiLevelType w:val="hybridMultilevel"/>
    <w:tmpl w:val="0DED7262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0D"/>
    <w:multiLevelType w:val="hybridMultilevel"/>
    <w:tmpl w:val="7FDCC232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0E"/>
    <w:multiLevelType w:val="hybridMultilevel"/>
    <w:tmpl w:val="1BEFD79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0F"/>
    <w:multiLevelType w:val="hybridMultilevel"/>
    <w:tmpl w:val="41A7C4C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0000010"/>
    <w:multiLevelType w:val="hybridMultilevel"/>
    <w:tmpl w:val="6B68079A"/>
    <w:lvl w:ilvl="0" w:tplc="FFFFFFFF">
      <w:start w:val="1"/>
      <w:numFmt w:val="bullet"/>
      <w:lvlText w:val="о"/>
      <w:lvlJc w:val="left"/>
    </w:lvl>
    <w:lvl w:ilvl="1" w:tplc="FFFFFFFF">
      <w:start w:val="2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0000019"/>
    <w:multiLevelType w:val="hybridMultilevel"/>
    <w:tmpl w:val="4516DDE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0000001A"/>
    <w:multiLevelType w:val="hybridMultilevel"/>
    <w:tmpl w:val="3006C83E"/>
    <w:lvl w:ilvl="0" w:tplc="FFFFFFFF">
      <w:start w:val="1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 w15:restartNumberingAfterBreak="0">
    <w:nsid w:val="3721277F"/>
    <w:multiLevelType w:val="hybridMultilevel"/>
    <w:tmpl w:val="02A866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DE1BAA"/>
    <w:multiLevelType w:val="hybridMultilevel"/>
    <w:tmpl w:val="3AA4285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9E4A3B"/>
    <w:multiLevelType w:val="hybridMultilevel"/>
    <w:tmpl w:val="C1CC56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3E7531"/>
    <w:multiLevelType w:val="hybridMultilevel"/>
    <w:tmpl w:val="913C2E04"/>
    <w:lvl w:ilvl="0" w:tplc="D18EBF5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  <w:num w:numId="14">
    <w:abstractNumId w:val="13"/>
  </w:num>
  <w:num w:numId="15">
    <w:abstractNumId w:val="14"/>
  </w:num>
  <w:num w:numId="16">
    <w:abstractNumId w:val="18"/>
  </w:num>
  <w:num w:numId="17">
    <w:abstractNumId w:val="17"/>
  </w:num>
  <w:num w:numId="18">
    <w:abstractNumId w:val="16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37801"/>
    <w:rsid w:val="000019A3"/>
    <w:rsid w:val="00004C0C"/>
    <w:rsid w:val="00006ECB"/>
    <w:rsid w:val="00017DD5"/>
    <w:rsid w:val="00040368"/>
    <w:rsid w:val="00043014"/>
    <w:rsid w:val="00056705"/>
    <w:rsid w:val="000631E8"/>
    <w:rsid w:val="00093992"/>
    <w:rsid w:val="000B60F9"/>
    <w:rsid w:val="000E1A9C"/>
    <w:rsid w:val="000E4391"/>
    <w:rsid w:val="000F000C"/>
    <w:rsid w:val="00105951"/>
    <w:rsid w:val="00110F0F"/>
    <w:rsid w:val="001111CC"/>
    <w:rsid w:val="0012377A"/>
    <w:rsid w:val="00126DB8"/>
    <w:rsid w:val="001323C3"/>
    <w:rsid w:val="00135DE6"/>
    <w:rsid w:val="00150CF5"/>
    <w:rsid w:val="00153860"/>
    <w:rsid w:val="00163403"/>
    <w:rsid w:val="001840AA"/>
    <w:rsid w:val="001863AA"/>
    <w:rsid w:val="0018766B"/>
    <w:rsid w:val="001A251B"/>
    <w:rsid w:val="001A4EB1"/>
    <w:rsid w:val="001A5F14"/>
    <w:rsid w:val="001B11B0"/>
    <w:rsid w:val="001C50BD"/>
    <w:rsid w:val="001D68CD"/>
    <w:rsid w:val="001F4743"/>
    <w:rsid w:val="001F5D06"/>
    <w:rsid w:val="0020515F"/>
    <w:rsid w:val="002054A1"/>
    <w:rsid w:val="002239C5"/>
    <w:rsid w:val="00235903"/>
    <w:rsid w:val="002516AC"/>
    <w:rsid w:val="002765C8"/>
    <w:rsid w:val="002827F6"/>
    <w:rsid w:val="002925AF"/>
    <w:rsid w:val="0029478B"/>
    <w:rsid w:val="002A5CED"/>
    <w:rsid w:val="002B1007"/>
    <w:rsid w:val="002B5C94"/>
    <w:rsid w:val="002D67E1"/>
    <w:rsid w:val="002F57C3"/>
    <w:rsid w:val="00304386"/>
    <w:rsid w:val="00320D52"/>
    <w:rsid w:val="003247BB"/>
    <w:rsid w:val="003304CD"/>
    <w:rsid w:val="0035432E"/>
    <w:rsid w:val="0035525B"/>
    <w:rsid w:val="003669D1"/>
    <w:rsid w:val="00371D00"/>
    <w:rsid w:val="003754D4"/>
    <w:rsid w:val="00390177"/>
    <w:rsid w:val="00392375"/>
    <w:rsid w:val="00393794"/>
    <w:rsid w:val="003A5A16"/>
    <w:rsid w:val="003B13C7"/>
    <w:rsid w:val="003B3067"/>
    <w:rsid w:val="003D0F9E"/>
    <w:rsid w:val="003D2F60"/>
    <w:rsid w:val="003D3AB3"/>
    <w:rsid w:val="003E0856"/>
    <w:rsid w:val="003E43FD"/>
    <w:rsid w:val="003F3B67"/>
    <w:rsid w:val="003F6771"/>
    <w:rsid w:val="003F7220"/>
    <w:rsid w:val="0041377D"/>
    <w:rsid w:val="004277BD"/>
    <w:rsid w:val="004510E1"/>
    <w:rsid w:val="004563D9"/>
    <w:rsid w:val="00456F9C"/>
    <w:rsid w:val="00474EB2"/>
    <w:rsid w:val="00486E84"/>
    <w:rsid w:val="004A6703"/>
    <w:rsid w:val="004D26C6"/>
    <w:rsid w:val="004D57FF"/>
    <w:rsid w:val="004E1148"/>
    <w:rsid w:val="004E2758"/>
    <w:rsid w:val="005016DD"/>
    <w:rsid w:val="005257B1"/>
    <w:rsid w:val="005278AC"/>
    <w:rsid w:val="00546112"/>
    <w:rsid w:val="005716D3"/>
    <w:rsid w:val="005733BE"/>
    <w:rsid w:val="0057581A"/>
    <w:rsid w:val="00576E8A"/>
    <w:rsid w:val="00581654"/>
    <w:rsid w:val="005916F8"/>
    <w:rsid w:val="005A3ABC"/>
    <w:rsid w:val="005A5C86"/>
    <w:rsid w:val="005D0899"/>
    <w:rsid w:val="005E3926"/>
    <w:rsid w:val="005E5FB5"/>
    <w:rsid w:val="005F034F"/>
    <w:rsid w:val="005F043B"/>
    <w:rsid w:val="00600591"/>
    <w:rsid w:val="0062295A"/>
    <w:rsid w:val="0065068D"/>
    <w:rsid w:val="00653167"/>
    <w:rsid w:val="0065331F"/>
    <w:rsid w:val="006572CE"/>
    <w:rsid w:val="00692878"/>
    <w:rsid w:val="006B1418"/>
    <w:rsid w:val="006C3041"/>
    <w:rsid w:val="006F1C99"/>
    <w:rsid w:val="00703A2F"/>
    <w:rsid w:val="00704FA7"/>
    <w:rsid w:val="00705AE8"/>
    <w:rsid w:val="00710303"/>
    <w:rsid w:val="0072790A"/>
    <w:rsid w:val="00735A13"/>
    <w:rsid w:val="00736ECD"/>
    <w:rsid w:val="00780817"/>
    <w:rsid w:val="0078544D"/>
    <w:rsid w:val="007871C7"/>
    <w:rsid w:val="00790C28"/>
    <w:rsid w:val="007B3F23"/>
    <w:rsid w:val="007B518F"/>
    <w:rsid w:val="007C2185"/>
    <w:rsid w:val="007C6871"/>
    <w:rsid w:val="007D0AAC"/>
    <w:rsid w:val="007D2573"/>
    <w:rsid w:val="00805465"/>
    <w:rsid w:val="008057F6"/>
    <w:rsid w:val="00824C43"/>
    <w:rsid w:val="00837801"/>
    <w:rsid w:val="00840585"/>
    <w:rsid w:val="00842B0A"/>
    <w:rsid w:val="0085039D"/>
    <w:rsid w:val="0085057F"/>
    <w:rsid w:val="008551AC"/>
    <w:rsid w:val="00865286"/>
    <w:rsid w:val="008864F0"/>
    <w:rsid w:val="00892E27"/>
    <w:rsid w:val="00893E05"/>
    <w:rsid w:val="00895481"/>
    <w:rsid w:val="008A36E5"/>
    <w:rsid w:val="008A6F42"/>
    <w:rsid w:val="008D1714"/>
    <w:rsid w:val="008E4CCA"/>
    <w:rsid w:val="00900715"/>
    <w:rsid w:val="00902617"/>
    <w:rsid w:val="00911DB7"/>
    <w:rsid w:val="00913E40"/>
    <w:rsid w:val="009509A9"/>
    <w:rsid w:val="00951787"/>
    <w:rsid w:val="009614C2"/>
    <w:rsid w:val="009713C6"/>
    <w:rsid w:val="009754E8"/>
    <w:rsid w:val="00996C83"/>
    <w:rsid w:val="009A63F8"/>
    <w:rsid w:val="00A05A9D"/>
    <w:rsid w:val="00A14F90"/>
    <w:rsid w:val="00A30068"/>
    <w:rsid w:val="00A303D5"/>
    <w:rsid w:val="00A30BA4"/>
    <w:rsid w:val="00A4066A"/>
    <w:rsid w:val="00A45DB9"/>
    <w:rsid w:val="00A45EDB"/>
    <w:rsid w:val="00A623EC"/>
    <w:rsid w:val="00A819F8"/>
    <w:rsid w:val="00A82A3D"/>
    <w:rsid w:val="00A84C37"/>
    <w:rsid w:val="00A86068"/>
    <w:rsid w:val="00A921E3"/>
    <w:rsid w:val="00A951F4"/>
    <w:rsid w:val="00AB25C7"/>
    <w:rsid w:val="00AB56DC"/>
    <w:rsid w:val="00AD362C"/>
    <w:rsid w:val="00AF22F1"/>
    <w:rsid w:val="00B10CCD"/>
    <w:rsid w:val="00B66125"/>
    <w:rsid w:val="00B6732F"/>
    <w:rsid w:val="00B716B5"/>
    <w:rsid w:val="00B77727"/>
    <w:rsid w:val="00B81414"/>
    <w:rsid w:val="00B86802"/>
    <w:rsid w:val="00B92C62"/>
    <w:rsid w:val="00B95FAC"/>
    <w:rsid w:val="00BA61DC"/>
    <w:rsid w:val="00BB0BC2"/>
    <w:rsid w:val="00BB3B89"/>
    <w:rsid w:val="00BC00E4"/>
    <w:rsid w:val="00BC1BD4"/>
    <w:rsid w:val="00BD10A7"/>
    <w:rsid w:val="00BD7689"/>
    <w:rsid w:val="00BE129B"/>
    <w:rsid w:val="00C045DA"/>
    <w:rsid w:val="00C07657"/>
    <w:rsid w:val="00C328B4"/>
    <w:rsid w:val="00C334C7"/>
    <w:rsid w:val="00C4673A"/>
    <w:rsid w:val="00C61C8C"/>
    <w:rsid w:val="00CC07E2"/>
    <w:rsid w:val="00CE65D5"/>
    <w:rsid w:val="00CF0CB7"/>
    <w:rsid w:val="00CF520D"/>
    <w:rsid w:val="00D13BF9"/>
    <w:rsid w:val="00D438C3"/>
    <w:rsid w:val="00D45399"/>
    <w:rsid w:val="00D707C9"/>
    <w:rsid w:val="00D85FD0"/>
    <w:rsid w:val="00DC03B2"/>
    <w:rsid w:val="00DD7594"/>
    <w:rsid w:val="00DE5DA7"/>
    <w:rsid w:val="00DF3B7D"/>
    <w:rsid w:val="00E124B5"/>
    <w:rsid w:val="00E22EE0"/>
    <w:rsid w:val="00E31608"/>
    <w:rsid w:val="00E71826"/>
    <w:rsid w:val="00EA2899"/>
    <w:rsid w:val="00EA4D46"/>
    <w:rsid w:val="00EB649A"/>
    <w:rsid w:val="00EE4011"/>
    <w:rsid w:val="00EE5045"/>
    <w:rsid w:val="00EE5080"/>
    <w:rsid w:val="00F119CA"/>
    <w:rsid w:val="00F20410"/>
    <w:rsid w:val="00F41112"/>
    <w:rsid w:val="00F44725"/>
    <w:rsid w:val="00F5244C"/>
    <w:rsid w:val="00FA3330"/>
    <w:rsid w:val="00FB4490"/>
    <w:rsid w:val="00FC6635"/>
    <w:rsid w:val="00FD40C2"/>
    <w:rsid w:val="00FF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85FDB"/>
  <w15:docId w15:val="{FE070F7C-B1D4-495C-BC81-077C41CE2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39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000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A6703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65331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6">
    <w:name w:val="Основной текст Знак"/>
    <w:link w:val="a7"/>
    <w:rsid w:val="00105951"/>
    <w:rPr>
      <w:shd w:val="clear" w:color="auto" w:fill="FFFFFF"/>
    </w:rPr>
  </w:style>
  <w:style w:type="paragraph" w:styleId="a7">
    <w:name w:val="Body Text"/>
    <w:basedOn w:val="a"/>
    <w:link w:val="a6"/>
    <w:rsid w:val="00105951"/>
    <w:pPr>
      <w:shd w:val="clear" w:color="auto" w:fill="FFFFFF"/>
      <w:spacing w:after="120" w:line="211" w:lineRule="exact"/>
      <w:jc w:val="right"/>
    </w:pPr>
  </w:style>
  <w:style w:type="character" w:customStyle="1" w:styleId="1">
    <w:name w:val="Основной текст Знак1"/>
    <w:basedOn w:val="a0"/>
    <w:uiPriority w:val="99"/>
    <w:semiHidden/>
    <w:rsid w:val="00105951"/>
  </w:style>
  <w:style w:type="paragraph" w:styleId="a8">
    <w:name w:val="Balloon Text"/>
    <w:basedOn w:val="a"/>
    <w:link w:val="a9"/>
    <w:uiPriority w:val="99"/>
    <w:semiHidden/>
    <w:unhideWhenUsed/>
    <w:rsid w:val="003E43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E43FD"/>
    <w:rPr>
      <w:rFonts w:ascii="Segoe UI" w:hAnsi="Segoe UI" w:cs="Segoe UI"/>
      <w:sz w:val="18"/>
      <w:szCs w:val="18"/>
    </w:rPr>
  </w:style>
  <w:style w:type="table" w:customStyle="1" w:styleId="10">
    <w:name w:val="Сетка таблицы1"/>
    <w:basedOn w:val="a1"/>
    <w:uiPriority w:val="59"/>
    <w:rsid w:val="00B81414"/>
    <w:pPr>
      <w:spacing w:after="0" w:line="240" w:lineRule="auto"/>
    </w:pPr>
    <w:rPr>
      <w:lang w:eastAsia="en-US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289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12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729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796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6441642">
                          <w:marLeft w:val="0"/>
                          <w:marRight w:val="1202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4574858">
                              <w:marLeft w:val="664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4296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98373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287640">
                          <w:marLeft w:val="0"/>
                          <w:marRight w:val="263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0629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7233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11729167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E9F2F6"/>
                        <w:left w:val="none" w:sz="0" w:space="0" w:color="auto"/>
                        <w:bottom w:val="single" w:sz="4" w:space="0" w:color="E8F0F4"/>
                        <w:right w:val="none" w:sz="0" w:space="0" w:color="auto"/>
                      </w:divBdr>
                      <w:divsChild>
                        <w:div w:id="2055231090">
                          <w:marLeft w:val="1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5470195">
                          <w:marLeft w:val="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5705930">
                          <w:marLeft w:val="0"/>
                          <w:marRight w:val="2404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678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2989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836389">
              <w:marLeft w:val="25"/>
              <w:marRight w:val="0"/>
              <w:marTop w:val="0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63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140332">
                  <w:marLeft w:val="0"/>
                  <w:marRight w:val="0"/>
                  <w:marTop w:val="0"/>
                  <w:marBottom w:val="1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805910">
                  <w:marLeft w:val="0"/>
                  <w:marRight w:val="0"/>
                  <w:marTop w:val="0"/>
                  <w:marBottom w:val="1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658796">
                  <w:marLeft w:val="0"/>
                  <w:marRight w:val="0"/>
                  <w:marTop w:val="0"/>
                  <w:marBottom w:val="1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29655">
          <w:marLeft w:val="0"/>
          <w:marRight w:val="0"/>
          <w:marTop w:val="0"/>
          <w:marBottom w:val="4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70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59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882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3200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430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2355452">
                                  <w:marLeft w:val="0"/>
                                  <w:marRight w:val="13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330526">
                              <w:marLeft w:val="0"/>
                              <w:marRight w:val="1202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7640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7328836">
                                  <w:marLeft w:val="651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8204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48969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00077428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E9F2F6"/>
                        <w:left w:val="none" w:sz="0" w:space="0" w:color="auto"/>
                        <w:bottom w:val="single" w:sz="4" w:space="0" w:color="E8F0F4"/>
                        <w:right w:val="none" w:sz="0" w:space="0" w:color="auto"/>
                      </w:divBdr>
                      <w:divsChild>
                        <w:div w:id="1048141428">
                          <w:marLeft w:val="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4800215">
                          <w:marLeft w:val="0"/>
                          <w:marRight w:val="14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224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86738617">
          <w:marLeft w:val="0"/>
          <w:marRight w:val="0"/>
          <w:marTop w:val="0"/>
          <w:marBottom w:val="4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233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947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238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601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9040921">
                                  <w:marLeft w:val="0"/>
                                  <w:marRight w:val="13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1469585">
                              <w:marLeft w:val="0"/>
                              <w:marRight w:val="1202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0901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5905728">
                                  <w:marLeft w:val="651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8406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03446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33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5B201-4C3D-4161-8A26-84825B92A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4854</TotalTime>
  <Pages>1</Pages>
  <Words>6397</Words>
  <Characters>36468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001</dc:creator>
  <cp:keywords/>
  <dc:description/>
  <cp:lastModifiedBy>Администратор</cp:lastModifiedBy>
  <cp:revision>92</cp:revision>
  <cp:lastPrinted>2022-07-04T08:54:00Z</cp:lastPrinted>
  <dcterms:created xsi:type="dcterms:W3CDTF">2019-06-11T12:12:00Z</dcterms:created>
  <dcterms:modified xsi:type="dcterms:W3CDTF">2023-10-09T13:46:00Z</dcterms:modified>
</cp:coreProperties>
</file>